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C68C5E" w14:textId="77777777" w:rsidR="00E76100" w:rsidRDefault="00E76100" w:rsidP="008B27E2">
      <w:pPr>
        <w:tabs>
          <w:tab w:val="left" w:pos="142"/>
        </w:tabs>
        <w:ind w:left="-142"/>
        <w:jc w:val="right"/>
        <w:rPr>
          <w:rFonts w:ascii="Arial" w:hAnsi="Arial" w:cs="Arial"/>
          <w:sz w:val="20"/>
        </w:rPr>
      </w:pPr>
    </w:p>
    <w:p w14:paraId="147E9F7D" w14:textId="415C5AFC" w:rsidR="00E76100" w:rsidRDefault="00E76100" w:rsidP="00BE09EB">
      <w:pPr>
        <w:tabs>
          <w:tab w:val="left" w:pos="142"/>
        </w:tabs>
        <w:ind w:left="-142"/>
        <w:jc w:val="center"/>
        <w:rPr>
          <w:rFonts w:ascii="Arial" w:hAnsi="Arial" w:cs="Arial"/>
          <w:sz w:val="20"/>
        </w:rPr>
      </w:pPr>
    </w:p>
    <w:p w14:paraId="39862E11" w14:textId="75D4C186" w:rsidR="003143BC" w:rsidRDefault="003143BC" w:rsidP="00BE09EB">
      <w:pPr>
        <w:tabs>
          <w:tab w:val="left" w:pos="142"/>
        </w:tabs>
        <w:rPr>
          <w:rFonts w:ascii="Arial" w:hAnsi="Arial" w:cs="Arial"/>
          <w:sz w:val="20"/>
        </w:rPr>
      </w:pPr>
    </w:p>
    <w:p w14:paraId="3F399F53" w14:textId="53387FA8" w:rsidR="008B27E2" w:rsidRPr="00BE09EB" w:rsidRDefault="008B27E2" w:rsidP="008B27E2">
      <w:pPr>
        <w:tabs>
          <w:tab w:val="left" w:pos="142"/>
        </w:tabs>
        <w:ind w:left="-142"/>
        <w:jc w:val="right"/>
        <w:rPr>
          <w:rFonts w:ascii="Open Sans" w:hAnsi="Open Sans" w:cs="Open Sans"/>
          <w:sz w:val="20"/>
        </w:rPr>
      </w:pPr>
      <w:r w:rsidRPr="00BE09EB">
        <w:rPr>
          <w:rFonts w:ascii="Open Sans" w:hAnsi="Open Sans" w:cs="Open Sans"/>
          <w:sz w:val="20"/>
        </w:rPr>
        <w:t xml:space="preserve">Załącznik Nr 1 do SWZ  </w:t>
      </w:r>
      <w:r w:rsidRPr="00BE09EB">
        <w:rPr>
          <w:rFonts w:ascii="Open Sans" w:hAnsi="Open Sans" w:cs="Open Sans"/>
          <w:i/>
          <w:sz w:val="20"/>
        </w:rPr>
        <w:t>Formularz Ofertowy</w:t>
      </w:r>
      <w:r w:rsidRPr="00BE09EB">
        <w:rPr>
          <w:rFonts w:ascii="Open Sans" w:hAnsi="Open Sans" w:cs="Open Sans"/>
          <w:sz w:val="20"/>
        </w:rPr>
        <w:t xml:space="preserve">  </w:t>
      </w:r>
    </w:p>
    <w:p w14:paraId="20A218E8" w14:textId="016BBEC2" w:rsidR="008B27E2" w:rsidRPr="00BE09EB" w:rsidRDefault="003143BC" w:rsidP="008B27E2">
      <w:pPr>
        <w:tabs>
          <w:tab w:val="left" w:pos="142"/>
        </w:tabs>
        <w:ind w:left="-142"/>
        <w:rPr>
          <w:rFonts w:ascii="Open Sans" w:hAnsi="Open Sans" w:cs="Open Sans"/>
        </w:rPr>
      </w:pPr>
      <w:r w:rsidRPr="00BE09EB">
        <w:rPr>
          <w:rFonts w:ascii="Open Sans" w:hAnsi="Open Sans" w:cs="Open Sans"/>
          <w:sz w:val="20"/>
        </w:rPr>
        <w:t>BZP.271.</w:t>
      </w:r>
      <w:r w:rsidR="00F55614">
        <w:rPr>
          <w:rFonts w:ascii="Open Sans" w:hAnsi="Open Sans" w:cs="Open Sans"/>
          <w:sz w:val="20"/>
        </w:rPr>
        <w:t>21</w:t>
      </w:r>
      <w:r w:rsidR="007302B4" w:rsidRPr="00BE09EB">
        <w:rPr>
          <w:rFonts w:ascii="Open Sans" w:hAnsi="Open Sans" w:cs="Open Sans"/>
          <w:sz w:val="20"/>
        </w:rPr>
        <w:t>.</w:t>
      </w:r>
      <w:r w:rsidR="00F55614">
        <w:rPr>
          <w:rFonts w:ascii="Open Sans" w:hAnsi="Open Sans" w:cs="Open Sans"/>
          <w:sz w:val="20"/>
        </w:rPr>
        <w:t>2026</w:t>
      </w:r>
      <w:r w:rsidR="008B27E2" w:rsidRPr="00BE09EB">
        <w:rPr>
          <w:rFonts w:ascii="Open Sans" w:hAnsi="Open Sans" w:cs="Open Sans"/>
          <w:sz w:val="20"/>
        </w:rPr>
        <w:t xml:space="preserve">                                     </w:t>
      </w:r>
    </w:p>
    <w:p w14:paraId="34C76CFF" w14:textId="32058AE0" w:rsidR="00BE09EB" w:rsidRPr="00BE09EB" w:rsidRDefault="00BE09EB" w:rsidP="008B27E2">
      <w:pPr>
        <w:tabs>
          <w:tab w:val="left" w:pos="142"/>
        </w:tabs>
        <w:rPr>
          <w:rFonts w:ascii="Open Sans" w:hAnsi="Open Sans" w:cs="Open Sans"/>
          <w:b/>
          <w:sz w:val="20"/>
        </w:rPr>
      </w:pPr>
    </w:p>
    <w:p w14:paraId="0480DFBD" w14:textId="77777777" w:rsidR="008B27E2" w:rsidRPr="00BE09EB" w:rsidRDefault="008B27E2" w:rsidP="008B27E2">
      <w:pPr>
        <w:tabs>
          <w:tab w:val="left" w:pos="142"/>
        </w:tabs>
        <w:ind w:left="-142"/>
        <w:jc w:val="center"/>
        <w:rPr>
          <w:rFonts w:ascii="Open Sans" w:hAnsi="Open Sans" w:cs="Open Sans"/>
        </w:rPr>
      </w:pPr>
      <w:r w:rsidRPr="00BE09EB">
        <w:rPr>
          <w:rFonts w:ascii="Open Sans" w:hAnsi="Open Sans" w:cs="Open Sans"/>
          <w:b/>
          <w:sz w:val="20"/>
        </w:rPr>
        <w:t>OFERTA</w:t>
      </w:r>
    </w:p>
    <w:p w14:paraId="5F141247" w14:textId="77777777" w:rsidR="008B27E2" w:rsidRPr="00BE09EB" w:rsidRDefault="008B27E2" w:rsidP="008B27E2">
      <w:pPr>
        <w:tabs>
          <w:tab w:val="left" w:pos="142"/>
        </w:tabs>
        <w:ind w:left="-142"/>
        <w:jc w:val="center"/>
        <w:rPr>
          <w:rFonts w:ascii="Open Sans" w:hAnsi="Open Sans" w:cs="Open Sans"/>
          <w:b/>
          <w:sz w:val="20"/>
        </w:rPr>
      </w:pPr>
    </w:p>
    <w:p w14:paraId="1244709A" w14:textId="52AC323C" w:rsidR="003143BC" w:rsidRDefault="008B27E2" w:rsidP="003143BC">
      <w:pPr>
        <w:jc w:val="center"/>
        <w:rPr>
          <w:rFonts w:ascii="Open Sans" w:hAnsi="Open Sans" w:cs="Open Sans"/>
          <w:lang w:eastAsia="zh-CN"/>
        </w:rPr>
      </w:pPr>
      <w:r w:rsidRPr="00BE09EB">
        <w:rPr>
          <w:rFonts w:ascii="Open Sans" w:hAnsi="Open Sans" w:cs="Open Sans"/>
          <w:sz w:val="20"/>
        </w:rPr>
        <w:t xml:space="preserve">W postępowaniu o udzielenie zamówienia publicznego prowadzonym w trybie podstawowym </w:t>
      </w:r>
      <w:r w:rsidR="00BE09EB">
        <w:rPr>
          <w:rFonts w:ascii="Open Sans" w:hAnsi="Open Sans" w:cs="Open Sans"/>
          <w:sz w:val="20"/>
        </w:rPr>
        <w:t>z moż</w:t>
      </w:r>
      <w:r w:rsidR="001A4DC1" w:rsidRPr="00BE09EB">
        <w:rPr>
          <w:rFonts w:ascii="Open Sans" w:hAnsi="Open Sans" w:cs="Open Sans"/>
          <w:sz w:val="20"/>
        </w:rPr>
        <w:t xml:space="preserve">liwością </w:t>
      </w:r>
      <w:r w:rsidRPr="00BE09EB">
        <w:rPr>
          <w:rFonts w:ascii="Open Sans" w:hAnsi="Open Sans" w:cs="Open Sans"/>
          <w:sz w:val="20"/>
        </w:rPr>
        <w:t xml:space="preserve">negocjacji o wartości zamówienia nieprzekraczającej progów unijnych o jakich stanowi art. 3 ustawy z 11 września 2019 r. - Prawo zamówień publicznych </w:t>
      </w:r>
      <w:r w:rsidR="000C5F51" w:rsidRPr="00BE09EB">
        <w:rPr>
          <w:rFonts w:ascii="Open Sans" w:hAnsi="Open Sans" w:cs="Open Sans"/>
          <w:sz w:val="20"/>
        </w:rPr>
        <w:t>(</w:t>
      </w:r>
      <w:proofErr w:type="spellStart"/>
      <w:r w:rsidR="000C5F51" w:rsidRPr="00BE09EB">
        <w:rPr>
          <w:rFonts w:ascii="Open Sans" w:hAnsi="Open Sans" w:cs="Open Sans"/>
          <w:sz w:val="20"/>
        </w:rPr>
        <w:t>t.j</w:t>
      </w:r>
      <w:proofErr w:type="spellEnd"/>
      <w:r w:rsidR="000C5F51" w:rsidRPr="00BE09EB">
        <w:rPr>
          <w:rFonts w:ascii="Open Sans" w:hAnsi="Open Sans" w:cs="Open Sans"/>
          <w:sz w:val="20"/>
        </w:rPr>
        <w:t>. Dz. U. z 20</w:t>
      </w:r>
      <w:r w:rsidR="00414982" w:rsidRPr="00BE09EB">
        <w:rPr>
          <w:rFonts w:ascii="Open Sans" w:hAnsi="Open Sans" w:cs="Open Sans"/>
          <w:sz w:val="20"/>
        </w:rPr>
        <w:t>2</w:t>
      </w:r>
      <w:r w:rsidR="00673ED1" w:rsidRPr="00BE09EB">
        <w:rPr>
          <w:rFonts w:ascii="Open Sans" w:hAnsi="Open Sans" w:cs="Open Sans"/>
          <w:sz w:val="20"/>
        </w:rPr>
        <w:t>4 r. poz. 1320</w:t>
      </w:r>
      <w:r w:rsidR="00F55614">
        <w:rPr>
          <w:rFonts w:ascii="Open Sans" w:hAnsi="Open Sans" w:cs="Open Sans"/>
          <w:sz w:val="20"/>
        </w:rPr>
        <w:t>ze zm.</w:t>
      </w:r>
      <w:r w:rsidR="000C5F51" w:rsidRPr="00BE09EB">
        <w:rPr>
          <w:rFonts w:ascii="Open Sans" w:hAnsi="Open Sans" w:cs="Open Sans"/>
          <w:sz w:val="20"/>
        </w:rPr>
        <w:t>)</w:t>
      </w:r>
      <w:r w:rsidR="0062212D" w:rsidRPr="00BE09EB">
        <w:rPr>
          <w:rFonts w:ascii="Open Sans" w:hAnsi="Open Sans" w:cs="Open Sans"/>
          <w:sz w:val="20"/>
        </w:rPr>
        <w:t xml:space="preserve"> </w:t>
      </w:r>
      <w:r w:rsidRPr="00BE09EB">
        <w:rPr>
          <w:rFonts w:ascii="Open Sans" w:hAnsi="Open Sans" w:cs="Open Sans"/>
          <w:sz w:val="20"/>
        </w:rPr>
        <w:t xml:space="preserve">na </w:t>
      </w:r>
      <w:r w:rsidR="00673ED1" w:rsidRPr="00BE09EB">
        <w:rPr>
          <w:rFonts w:ascii="Open Sans" w:hAnsi="Open Sans" w:cs="Open Sans"/>
          <w:sz w:val="20"/>
        </w:rPr>
        <w:t>zadanie</w:t>
      </w:r>
      <w:r w:rsidR="0062212D" w:rsidRPr="00BE09EB">
        <w:rPr>
          <w:rFonts w:ascii="Open Sans" w:hAnsi="Open Sans" w:cs="Open Sans"/>
          <w:sz w:val="20"/>
        </w:rPr>
        <w:t xml:space="preserve"> </w:t>
      </w:r>
      <w:r w:rsidRPr="00BE09EB">
        <w:rPr>
          <w:rFonts w:ascii="Open Sans" w:hAnsi="Open Sans" w:cs="Open Sans"/>
          <w:sz w:val="20"/>
        </w:rPr>
        <w:t xml:space="preserve"> pn.</w:t>
      </w:r>
      <w:r w:rsidR="00013CE9" w:rsidRPr="00BE09EB">
        <w:rPr>
          <w:rFonts w:ascii="Open Sans" w:hAnsi="Open Sans" w:cs="Open Sans"/>
          <w:lang w:eastAsia="zh-CN"/>
        </w:rPr>
        <w:t xml:space="preserve"> </w:t>
      </w:r>
    </w:p>
    <w:p w14:paraId="33100DED" w14:textId="77777777" w:rsidR="00F55614" w:rsidRPr="00BE09EB" w:rsidRDefault="00F55614" w:rsidP="003143BC">
      <w:pPr>
        <w:jc w:val="center"/>
        <w:rPr>
          <w:rFonts w:ascii="Open Sans" w:hAnsi="Open Sans" w:cs="Open Sans"/>
          <w:lang w:eastAsia="zh-CN"/>
        </w:rPr>
      </w:pPr>
    </w:p>
    <w:p w14:paraId="4B5402EC" w14:textId="77777777" w:rsidR="00F55614" w:rsidRDefault="00F55614" w:rsidP="00F55614">
      <w:pPr>
        <w:jc w:val="center"/>
        <w:rPr>
          <w:rFonts w:ascii="Open Sans" w:hAnsi="Open Sans" w:cs="Open Sans"/>
          <w:b/>
          <w:bCs/>
          <w:lang w:eastAsia="zh-CN"/>
        </w:rPr>
      </w:pPr>
      <w:r w:rsidRPr="00F55614">
        <w:rPr>
          <w:rFonts w:ascii="Open Sans" w:hAnsi="Open Sans" w:cs="Open Sans"/>
          <w:b/>
          <w:bCs/>
          <w:lang w:eastAsia="zh-CN"/>
        </w:rPr>
        <w:t xml:space="preserve">Modernizacja magazynów sprzętu Ochrony ludności i Ochrony cywilnej </w:t>
      </w:r>
    </w:p>
    <w:p w14:paraId="496D2728" w14:textId="40B49A5E" w:rsidR="00673ED1" w:rsidRPr="00BE09EB" w:rsidRDefault="00F55614" w:rsidP="00F55614">
      <w:pPr>
        <w:jc w:val="center"/>
        <w:rPr>
          <w:rFonts w:ascii="Open Sans" w:hAnsi="Open Sans" w:cs="Open Sans"/>
          <w:b/>
          <w:bCs/>
          <w:lang w:eastAsia="zh-CN"/>
        </w:rPr>
      </w:pPr>
      <w:r w:rsidRPr="00F55614">
        <w:rPr>
          <w:rFonts w:ascii="Open Sans" w:hAnsi="Open Sans" w:cs="Open Sans"/>
          <w:b/>
          <w:bCs/>
          <w:lang w:eastAsia="zh-CN"/>
        </w:rPr>
        <w:t>– Herberta, Sikorskiego.</w:t>
      </w:r>
    </w:p>
    <w:p w14:paraId="78C4DD59" w14:textId="1701D552" w:rsidR="00673ED1" w:rsidRPr="000F6A6E" w:rsidRDefault="00673ED1" w:rsidP="00BE09EB">
      <w:pPr>
        <w:rPr>
          <w:rFonts w:ascii="Arial" w:hAnsi="Arial" w:cs="Arial"/>
          <w:i/>
          <w:lang w:eastAsia="zh-CN"/>
        </w:rPr>
      </w:pPr>
    </w:p>
    <w:p w14:paraId="5CD9DAA0" w14:textId="2990898D" w:rsidR="008B27E2" w:rsidRPr="00BE09EB" w:rsidRDefault="002623F9" w:rsidP="008B27E2">
      <w:pPr>
        <w:widowControl/>
        <w:spacing w:line="360" w:lineRule="auto"/>
        <w:rPr>
          <w:rFonts w:ascii="Open Sans" w:hAnsi="Open Sans" w:cs="Open Sans"/>
          <w:sz w:val="22"/>
        </w:rPr>
      </w:pPr>
      <w:r w:rsidRPr="00BE09EB">
        <w:rPr>
          <w:rFonts w:ascii="Open Sans" w:hAnsi="Open Sans" w:cs="Open Sans"/>
          <w:b/>
          <w:sz w:val="22"/>
          <w:u w:val="single"/>
        </w:rPr>
        <w:t>I. Dane Wykonawcy</w:t>
      </w:r>
      <w:r w:rsidR="008B27E2" w:rsidRPr="00BE09EB">
        <w:rPr>
          <w:rFonts w:ascii="Open Sans" w:hAnsi="Open Sans" w:cs="Open Sans"/>
          <w:sz w:val="28"/>
        </w:rPr>
        <w:t>:</w:t>
      </w:r>
      <w:r w:rsidR="008B27E2" w:rsidRPr="00BE09EB">
        <w:rPr>
          <w:rFonts w:ascii="Open Sans" w:hAnsi="Open Sans" w:cs="Open Sans"/>
          <w:sz w:val="28"/>
          <w:vertAlign w:val="superscript"/>
        </w:rPr>
        <w:footnoteReference w:id="1"/>
      </w:r>
    </w:p>
    <w:tbl>
      <w:tblPr>
        <w:tblW w:w="9075" w:type="dxa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69"/>
        <w:gridCol w:w="5106"/>
      </w:tblGrid>
      <w:tr w:rsidR="001A4DC1" w:rsidRPr="00E5679A" w14:paraId="2539629F" w14:textId="77777777" w:rsidTr="001A4DC1">
        <w:trPr>
          <w:trHeight w:val="414"/>
        </w:trPr>
        <w:tc>
          <w:tcPr>
            <w:tcW w:w="3969" w:type="dxa"/>
            <w:shd w:val="clear" w:color="auto" w:fill="E7E6E6"/>
            <w:vAlign w:val="center"/>
          </w:tcPr>
          <w:p w14:paraId="5EF13280" w14:textId="77777777" w:rsidR="001A4DC1" w:rsidRPr="00E5679A" w:rsidRDefault="001A4DC1" w:rsidP="001A4DC1">
            <w:pPr>
              <w:widowControl/>
              <w:rPr>
                <w:rFonts w:ascii="Open Sans" w:hAnsi="Open Sans" w:cs="Open Sans"/>
                <w:sz w:val="22"/>
                <w:szCs w:val="22"/>
                <w:lang w:val="de-DE"/>
              </w:rPr>
            </w:pPr>
            <w:r w:rsidRPr="00E5679A">
              <w:rPr>
                <w:rFonts w:ascii="Open Sans" w:hAnsi="Open Sans" w:cs="Open Sans"/>
                <w:sz w:val="22"/>
                <w:szCs w:val="22"/>
                <w:lang w:val="de-DE"/>
              </w:rPr>
              <w:t>NAZWA WYKONAWCY</w:t>
            </w:r>
          </w:p>
        </w:tc>
        <w:tc>
          <w:tcPr>
            <w:tcW w:w="5106" w:type="dxa"/>
            <w:vAlign w:val="center"/>
          </w:tcPr>
          <w:p w14:paraId="662B466B" w14:textId="77777777" w:rsidR="001A4DC1" w:rsidRPr="00E5679A" w:rsidRDefault="001A4DC1" w:rsidP="001A4DC1">
            <w:pPr>
              <w:widowControl/>
              <w:rPr>
                <w:rFonts w:ascii="Open Sans" w:hAnsi="Open Sans" w:cs="Open Sans"/>
                <w:sz w:val="22"/>
                <w:szCs w:val="22"/>
                <w:lang w:val="de-DE"/>
              </w:rPr>
            </w:pPr>
          </w:p>
        </w:tc>
      </w:tr>
      <w:tr w:rsidR="001A4DC1" w:rsidRPr="00E5679A" w14:paraId="13DDCC4A" w14:textId="77777777" w:rsidTr="001A4DC1">
        <w:trPr>
          <w:trHeight w:val="382"/>
        </w:trPr>
        <w:tc>
          <w:tcPr>
            <w:tcW w:w="3969" w:type="dxa"/>
            <w:shd w:val="clear" w:color="auto" w:fill="E7E6E6"/>
            <w:vAlign w:val="center"/>
          </w:tcPr>
          <w:p w14:paraId="258928E2" w14:textId="77777777" w:rsidR="001A4DC1" w:rsidRPr="00E5679A" w:rsidRDefault="001A4DC1" w:rsidP="001A4DC1">
            <w:pPr>
              <w:widowControl/>
              <w:rPr>
                <w:rFonts w:ascii="Open Sans" w:hAnsi="Open Sans" w:cs="Open Sans"/>
                <w:sz w:val="22"/>
                <w:szCs w:val="22"/>
                <w:lang w:val="de-DE"/>
              </w:rPr>
            </w:pPr>
            <w:r w:rsidRPr="00E5679A">
              <w:rPr>
                <w:rFonts w:ascii="Open Sans" w:hAnsi="Open Sans" w:cs="Open Sans"/>
                <w:sz w:val="22"/>
                <w:szCs w:val="22"/>
                <w:lang w:val="de-DE"/>
              </w:rPr>
              <w:t>ADRES WYKONAWCY</w:t>
            </w:r>
          </w:p>
        </w:tc>
        <w:tc>
          <w:tcPr>
            <w:tcW w:w="5106" w:type="dxa"/>
            <w:vAlign w:val="center"/>
          </w:tcPr>
          <w:p w14:paraId="19F225A5" w14:textId="77777777" w:rsidR="001A4DC1" w:rsidRPr="00F55614" w:rsidRDefault="001A4DC1" w:rsidP="001A4DC1">
            <w:pPr>
              <w:widowControl/>
              <w:rPr>
                <w:rFonts w:ascii="Open Sans" w:hAnsi="Open Sans" w:cs="Open Sans"/>
                <w:sz w:val="20"/>
                <w:szCs w:val="22"/>
                <w:lang w:val="de-DE"/>
              </w:rPr>
            </w:pPr>
            <w:r w:rsidRPr="00F55614">
              <w:rPr>
                <w:rFonts w:ascii="Open Sans" w:hAnsi="Open Sans" w:cs="Open Sans"/>
                <w:sz w:val="20"/>
                <w:szCs w:val="22"/>
                <w:lang w:val="de-DE"/>
              </w:rPr>
              <w:t>Ulica:</w:t>
            </w:r>
          </w:p>
          <w:p w14:paraId="799ADF9D" w14:textId="77777777" w:rsidR="001A4DC1" w:rsidRPr="00F55614" w:rsidRDefault="001A4DC1" w:rsidP="001A4DC1">
            <w:pPr>
              <w:widowControl/>
              <w:rPr>
                <w:rFonts w:ascii="Open Sans" w:hAnsi="Open Sans" w:cs="Open Sans"/>
                <w:sz w:val="20"/>
                <w:szCs w:val="22"/>
                <w:lang w:val="de-DE"/>
              </w:rPr>
            </w:pPr>
            <w:r w:rsidRPr="00F55614">
              <w:rPr>
                <w:rFonts w:ascii="Open Sans" w:hAnsi="Open Sans" w:cs="Open Sans"/>
                <w:sz w:val="20"/>
                <w:szCs w:val="22"/>
                <w:lang w:val="de-DE"/>
              </w:rPr>
              <w:t>Miejscowość:</w:t>
            </w:r>
          </w:p>
          <w:p w14:paraId="45817E79" w14:textId="77777777" w:rsidR="001A4DC1" w:rsidRPr="00F55614" w:rsidRDefault="001A4DC1" w:rsidP="001A4DC1">
            <w:pPr>
              <w:widowControl/>
              <w:rPr>
                <w:rFonts w:ascii="Open Sans" w:hAnsi="Open Sans" w:cs="Open Sans"/>
                <w:sz w:val="20"/>
                <w:szCs w:val="22"/>
                <w:lang w:val="de-DE"/>
              </w:rPr>
            </w:pPr>
            <w:r w:rsidRPr="00F55614">
              <w:rPr>
                <w:rFonts w:ascii="Open Sans" w:hAnsi="Open Sans" w:cs="Open Sans"/>
                <w:sz w:val="20"/>
                <w:szCs w:val="22"/>
                <w:lang w:val="de-DE"/>
              </w:rPr>
              <w:t>Województwo:</w:t>
            </w:r>
          </w:p>
        </w:tc>
      </w:tr>
      <w:tr w:rsidR="001A4DC1" w:rsidRPr="00E5679A" w14:paraId="11C940FA" w14:textId="77777777" w:rsidTr="001A4DC1">
        <w:trPr>
          <w:trHeight w:val="305"/>
        </w:trPr>
        <w:tc>
          <w:tcPr>
            <w:tcW w:w="3969" w:type="dxa"/>
            <w:shd w:val="clear" w:color="auto" w:fill="E7E6E6"/>
            <w:vAlign w:val="center"/>
          </w:tcPr>
          <w:p w14:paraId="3EF2EEAD" w14:textId="77777777" w:rsidR="001A4DC1" w:rsidRPr="00E5679A" w:rsidRDefault="001A4DC1" w:rsidP="001A4DC1">
            <w:pPr>
              <w:widowControl/>
              <w:rPr>
                <w:rFonts w:ascii="Open Sans" w:hAnsi="Open Sans" w:cs="Open Sans"/>
                <w:sz w:val="22"/>
                <w:szCs w:val="22"/>
                <w:lang w:val="de-DE"/>
              </w:rPr>
            </w:pPr>
            <w:proofErr w:type="spellStart"/>
            <w:r w:rsidRPr="00E5679A">
              <w:rPr>
                <w:rFonts w:ascii="Open Sans" w:hAnsi="Open Sans" w:cs="Open Sans"/>
                <w:sz w:val="22"/>
                <w:szCs w:val="22"/>
                <w:lang w:val="de-DE"/>
              </w:rPr>
              <w:t>Nr</w:t>
            </w:r>
            <w:proofErr w:type="spellEnd"/>
            <w:r w:rsidRPr="00E5679A">
              <w:rPr>
                <w:rFonts w:ascii="Open Sans" w:hAnsi="Open Sans" w:cs="Open Sans"/>
                <w:sz w:val="22"/>
                <w:szCs w:val="22"/>
                <w:lang w:val="de-DE"/>
              </w:rPr>
              <w:t xml:space="preserve"> NIP, REGON</w:t>
            </w:r>
          </w:p>
        </w:tc>
        <w:tc>
          <w:tcPr>
            <w:tcW w:w="5106" w:type="dxa"/>
            <w:vAlign w:val="center"/>
          </w:tcPr>
          <w:p w14:paraId="08BB3ABE" w14:textId="77777777" w:rsidR="001A4DC1" w:rsidRPr="00F55614" w:rsidRDefault="001A4DC1" w:rsidP="001A4DC1">
            <w:pPr>
              <w:widowControl/>
              <w:rPr>
                <w:rFonts w:ascii="Open Sans" w:hAnsi="Open Sans" w:cs="Open Sans"/>
                <w:sz w:val="20"/>
                <w:szCs w:val="22"/>
                <w:lang w:val="de-DE"/>
              </w:rPr>
            </w:pPr>
          </w:p>
        </w:tc>
      </w:tr>
      <w:tr w:rsidR="001A4DC1" w:rsidRPr="00E5679A" w14:paraId="5845CAF1" w14:textId="77777777" w:rsidTr="001A4DC1">
        <w:trPr>
          <w:trHeight w:val="419"/>
        </w:trPr>
        <w:tc>
          <w:tcPr>
            <w:tcW w:w="3969" w:type="dxa"/>
            <w:shd w:val="clear" w:color="auto" w:fill="E7E6E6"/>
            <w:vAlign w:val="center"/>
          </w:tcPr>
          <w:p w14:paraId="70CE61E7" w14:textId="77777777" w:rsidR="001A4DC1" w:rsidRPr="00E5679A" w:rsidRDefault="001A4DC1" w:rsidP="001A4DC1">
            <w:pPr>
              <w:widowControl/>
              <w:rPr>
                <w:rFonts w:ascii="Open Sans" w:hAnsi="Open Sans" w:cs="Open Sans"/>
                <w:sz w:val="22"/>
                <w:szCs w:val="22"/>
                <w:lang w:val="de-DE"/>
              </w:rPr>
            </w:pPr>
            <w:r>
              <w:rPr>
                <w:rFonts w:ascii="Open Sans" w:hAnsi="Open Sans" w:cs="Open Sans"/>
                <w:sz w:val="22"/>
                <w:szCs w:val="22"/>
                <w:lang w:val="de-DE"/>
              </w:rPr>
              <w:t>Telefon/Fax:</w:t>
            </w:r>
          </w:p>
        </w:tc>
        <w:tc>
          <w:tcPr>
            <w:tcW w:w="5106" w:type="dxa"/>
            <w:vAlign w:val="center"/>
          </w:tcPr>
          <w:p w14:paraId="388EC5C4" w14:textId="77777777" w:rsidR="001A4DC1" w:rsidRPr="00F55614" w:rsidRDefault="001A4DC1" w:rsidP="001A4DC1">
            <w:pPr>
              <w:widowControl/>
              <w:rPr>
                <w:rFonts w:ascii="Open Sans" w:hAnsi="Open Sans" w:cs="Open Sans"/>
                <w:sz w:val="20"/>
                <w:szCs w:val="22"/>
                <w:lang w:val="de-DE"/>
              </w:rPr>
            </w:pPr>
          </w:p>
        </w:tc>
      </w:tr>
      <w:tr w:rsidR="001A4DC1" w:rsidRPr="00E5679A" w14:paraId="4807883F" w14:textId="77777777" w:rsidTr="001A4DC1">
        <w:trPr>
          <w:trHeight w:val="341"/>
        </w:trPr>
        <w:tc>
          <w:tcPr>
            <w:tcW w:w="3969" w:type="dxa"/>
            <w:shd w:val="clear" w:color="auto" w:fill="E7E6E6"/>
            <w:vAlign w:val="center"/>
          </w:tcPr>
          <w:p w14:paraId="0887581F" w14:textId="77777777" w:rsidR="001A4DC1" w:rsidRPr="00E5679A" w:rsidRDefault="001A4DC1" w:rsidP="001A4DC1">
            <w:pPr>
              <w:widowControl/>
              <w:rPr>
                <w:rFonts w:ascii="Open Sans" w:hAnsi="Open Sans" w:cs="Open Sans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Open Sans" w:hAnsi="Open Sans" w:cs="Open Sans"/>
                <w:sz w:val="22"/>
                <w:szCs w:val="22"/>
                <w:lang w:val="de-DE"/>
              </w:rPr>
              <w:t>E-mail</w:t>
            </w:r>
            <w:proofErr w:type="spellEnd"/>
            <w:r>
              <w:rPr>
                <w:rFonts w:ascii="Open Sans" w:hAnsi="Open Sans" w:cs="Open Sans"/>
                <w:sz w:val="22"/>
                <w:szCs w:val="22"/>
                <w:lang w:val="de-DE"/>
              </w:rPr>
              <w:t>:</w:t>
            </w:r>
          </w:p>
        </w:tc>
        <w:tc>
          <w:tcPr>
            <w:tcW w:w="5106" w:type="dxa"/>
            <w:vAlign w:val="center"/>
          </w:tcPr>
          <w:p w14:paraId="4B4C4533" w14:textId="77777777" w:rsidR="001A4DC1" w:rsidRPr="00F55614" w:rsidRDefault="001A4DC1" w:rsidP="001A4DC1">
            <w:pPr>
              <w:widowControl/>
              <w:ind w:left="272"/>
              <w:rPr>
                <w:rFonts w:ascii="Open Sans" w:hAnsi="Open Sans" w:cs="Open Sans"/>
                <w:sz w:val="20"/>
                <w:szCs w:val="22"/>
              </w:rPr>
            </w:pPr>
          </w:p>
        </w:tc>
      </w:tr>
      <w:tr w:rsidR="001A4DC1" w:rsidRPr="00E5679A" w14:paraId="7F7CB52B" w14:textId="77777777" w:rsidTr="001A4DC1">
        <w:trPr>
          <w:trHeight w:val="341"/>
        </w:trPr>
        <w:tc>
          <w:tcPr>
            <w:tcW w:w="3969" w:type="dxa"/>
            <w:shd w:val="clear" w:color="auto" w:fill="E7E6E6"/>
            <w:vAlign w:val="center"/>
          </w:tcPr>
          <w:p w14:paraId="6402C71B" w14:textId="77777777" w:rsidR="001A4DC1" w:rsidRPr="00E5679A" w:rsidRDefault="001A4DC1" w:rsidP="001A4DC1">
            <w:pPr>
              <w:widowControl/>
              <w:rPr>
                <w:rFonts w:ascii="Open Sans" w:hAnsi="Open Sans" w:cs="Open Sans"/>
                <w:sz w:val="22"/>
                <w:szCs w:val="22"/>
                <w:lang w:val="de-DE"/>
              </w:rPr>
            </w:pPr>
            <w:proofErr w:type="spellStart"/>
            <w:r>
              <w:rPr>
                <w:rFonts w:ascii="Open Sans" w:hAnsi="Open Sans" w:cs="Open Sans"/>
                <w:sz w:val="22"/>
                <w:szCs w:val="22"/>
                <w:lang w:val="de-DE"/>
              </w:rPr>
              <w:t>Rejestr</w:t>
            </w:r>
            <w:proofErr w:type="spellEnd"/>
            <w:r>
              <w:rPr>
                <w:rFonts w:ascii="Open Sans" w:hAnsi="Open Sans" w:cs="Open Sans"/>
                <w:sz w:val="22"/>
                <w:szCs w:val="22"/>
                <w:lang w:val="de-DE"/>
              </w:rPr>
              <w:t>:</w:t>
            </w:r>
          </w:p>
        </w:tc>
        <w:tc>
          <w:tcPr>
            <w:tcW w:w="5106" w:type="dxa"/>
            <w:vAlign w:val="center"/>
          </w:tcPr>
          <w:p w14:paraId="599D3810" w14:textId="2A50FACA" w:rsidR="001A4DC1" w:rsidRPr="00F55614" w:rsidRDefault="00BE09EB" w:rsidP="00F55614">
            <w:pPr>
              <w:widowControl/>
              <w:rPr>
                <w:rFonts w:ascii="Open Sans" w:hAnsi="Open Sans" w:cs="Open Sans"/>
                <w:sz w:val="20"/>
                <w:szCs w:val="22"/>
              </w:rPr>
            </w:pPr>
            <w:r w:rsidRPr="00F55614">
              <w:rPr>
                <w:rFonts w:ascii="Open Sans" w:hAnsi="Open Sans" w:cs="Open Sans"/>
                <w:sz w:val="20"/>
                <w:szCs w:val="22"/>
              </w:rPr>
              <w:t>KRS nr………/CE</w:t>
            </w:r>
            <w:r w:rsidR="001A4DC1" w:rsidRPr="00F55614">
              <w:rPr>
                <w:rFonts w:ascii="Open Sans" w:hAnsi="Open Sans" w:cs="Open Sans"/>
                <w:sz w:val="20"/>
                <w:szCs w:val="22"/>
              </w:rPr>
              <w:t>IDG</w:t>
            </w:r>
          </w:p>
        </w:tc>
      </w:tr>
    </w:tbl>
    <w:p w14:paraId="219F4ACC" w14:textId="77777777" w:rsidR="008B27E2" w:rsidRPr="005107C7" w:rsidRDefault="008B27E2" w:rsidP="008B27E2">
      <w:pPr>
        <w:rPr>
          <w:rFonts w:ascii="Arial" w:hAnsi="Arial" w:cs="Arial"/>
          <w:sz w:val="20"/>
        </w:rPr>
      </w:pPr>
    </w:p>
    <w:p w14:paraId="7705343F" w14:textId="77777777" w:rsidR="008B27E2" w:rsidRPr="00BE09EB" w:rsidRDefault="008B27E2" w:rsidP="008B27E2">
      <w:pPr>
        <w:ind w:left="22" w:right="273"/>
        <w:rPr>
          <w:rFonts w:ascii="Open Sans" w:hAnsi="Open Sans" w:cs="Open Sans"/>
        </w:rPr>
      </w:pPr>
      <w:r w:rsidRPr="00BE09EB">
        <w:rPr>
          <w:rFonts w:ascii="Open Sans" w:hAnsi="Open Sans" w:cs="Open Sans"/>
          <w:sz w:val="20"/>
        </w:rPr>
        <w:t>Osoba upoważniona do reprezentowania Wykonawcy w sprawie niniejszej oferty:</w:t>
      </w:r>
    </w:p>
    <w:p w14:paraId="1DB2414F" w14:textId="77777777" w:rsidR="008B27E2" w:rsidRPr="005107C7" w:rsidRDefault="008B27E2" w:rsidP="008B27E2">
      <w:pPr>
        <w:ind w:left="22" w:right="273"/>
        <w:rPr>
          <w:rFonts w:ascii="Arial" w:hAnsi="Arial" w:cs="Arial"/>
          <w:sz w:val="12"/>
          <w:szCs w:val="12"/>
        </w:rPr>
      </w:pPr>
    </w:p>
    <w:tbl>
      <w:tblPr>
        <w:tblW w:w="9072" w:type="dxa"/>
        <w:tblInd w:w="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6" w:type="dxa"/>
          <w:right w:w="36" w:type="dxa"/>
        </w:tblCellMar>
        <w:tblLook w:val="0000" w:firstRow="0" w:lastRow="0" w:firstColumn="0" w:lastColumn="0" w:noHBand="0" w:noVBand="0"/>
      </w:tblPr>
      <w:tblGrid>
        <w:gridCol w:w="3969"/>
        <w:gridCol w:w="5103"/>
      </w:tblGrid>
      <w:tr w:rsidR="001A4DC1" w:rsidRPr="001A4DC1" w14:paraId="49BB9625" w14:textId="77777777" w:rsidTr="001A4DC1">
        <w:trPr>
          <w:trHeight w:val="419"/>
        </w:trPr>
        <w:tc>
          <w:tcPr>
            <w:tcW w:w="3969" w:type="dxa"/>
            <w:shd w:val="clear" w:color="auto" w:fill="E7E6E6"/>
            <w:vAlign w:val="center"/>
          </w:tcPr>
          <w:p w14:paraId="4C24B422" w14:textId="77777777" w:rsidR="001A4DC1" w:rsidRPr="00BE09EB" w:rsidRDefault="001A4DC1" w:rsidP="001A4DC1">
            <w:pPr>
              <w:spacing w:line="360" w:lineRule="auto"/>
              <w:rPr>
                <w:rFonts w:ascii="Open Sans" w:hAnsi="Open Sans" w:cs="Open Sans"/>
                <w:b/>
                <w:sz w:val="20"/>
                <w:lang w:val="de-DE"/>
              </w:rPr>
            </w:pPr>
            <w:r w:rsidRPr="00BE09EB">
              <w:rPr>
                <w:rFonts w:ascii="Open Sans" w:hAnsi="Open Sans" w:cs="Open Sans"/>
                <w:b/>
                <w:sz w:val="20"/>
                <w:lang w:val="de-DE"/>
              </w:rPr>
              <w:t>Nazwisko i imię</w:t>
            </w:r>
          </w:p>
        </w:tc>
        <w:tc>
          <w:tcPr>
            <w:tcW w:w="5103" w:type="dxa"/>
            <w:vAlign w:val="center"/>
          </w:tcPr>
          <w:p w14:paraId="371F603B" w14:textId="77777777" w:rsidR="001A4DC1" w:rsidRPr="001A4DC1" w:rsidRDefault="001A4DC1" w:rsidP="001A4DC1">
            <w:pPr>
              <w:spacing w:line="360" w:lineRule="auto"/>
              <w:rPr>
                <w:rFonts w:ascii="Arial" w:hAnsi="Arial" w:cs="Arial"/>
                <w:b/>
                <w:sz w:val="20"/>
                <w:lang w:val="de-DE"/>
              </w:rPr>
            </w:pPr>
          </w:p>
        </w:tc>
      </w:tr>
      <w:tr w:rsidR="001A4DC1" w:rsidRPr="001A4DC1" w14:paraId="2B681F26" w14:textId="77777777" w:rsidTr="001A4DC1">
        <w:trPr>
          <w:trHeight w:val="419"/>
        </w:trPr>
        <w:tc>
          <w:tcPr>
            <w:tcW w:w="3969" w:type="dxa"/>
            <w:shd w:val="clear" w:color="auto" w:fill="E7E6E6"/>
            <w:vAlign w:val="center"/>
          </w:tcPr>
          <w:p w14:paraId="3C7BD3B2" w14:textId="77777777" w:rsidR="001A4DC1" w:rsidRPr="00BE09EB" w:rsidRDefault="001A4DC1" w:rsidP="001A4DC1">
            <w:pPr>
              <w:spacing w:line="360" w:lineRule="auto"/>
              <w:rPr>
                <w:rFonts w:ascii="Open Sans" w:hAnsi="Open Sans" w:cs="Open Sans"/>
                <w:b/>
                <w:sz w:val="20"/>
                <w:lang w:val="de-DE"/>
              </w:rPr>
            </w:pPr>
            <w:r w:rsidRPr="00BE09EB">
              <w:rPr>
                <w:rFonts w:ascii="Open Sans" w:hAnsi="Open Sans" w:cs="Open Sans"/>
                <w:b/>
                <w:sz w:val="20"/>
                <w:lang w:val="de-DE"/>
              </w:rPr>
              <w:t>Telefon:</w:t>
            </w:r>
          </w:p>
        </w:tc>
        <w:tc>
          <w:tcPr>
            <w:tcW w:w="5103" w:type="dxa"/>
            <w:vAlign w:val="center"/>
          </w:tcPr>
          <w:p w14:paraId="75752DBA" w14:textId="77777777" w:rsidR="001A4DC1" w:rsidRPr="001A4DC1" w:rsidRDefault="001A4DC1" w:rsidP="001A4DC1">
            <w:pPr>
              <w:spacing w:line="360" w:lineRule="auto"/>
              <w:rPr>
                <w:rFonts w:ascii="Arial" w:hAnsi="Arial" w:cs="Arial"/>
                <w:b/>
                <w:sz w:val="20"/>
                <w:lang w:val="de-DE"/>
              </w:rPr>
            </w:pPr>
          </w:p>
        </w:tc>
      </w:tr>
      <w:tr w:rsidR="001A4DC1" w:rsidRPr="001A4DC1" w14:paraId="35164C03" w14:textId="77777777" w:rsidTr="001A4DC1">
        <w:trPr>
          <w:trHeight w:val="341"/>
        </w:trPr>
        <w:tc>
          <w:tcPr>
            <w:tcW w:w="3969" w:type="dxa"/>
            <w:shd w:val="clear" w:color="auto" w:fill="E7E6E6"/>
            <w:vAlign w:val="center"/>
          </w:tcPr>
          <w:p w14:paraId="547FC1E8" w14:textId="77777777" w:rsidR="001A4DC1" w:rsidRPr="00BE09EB" w:rsidRDefault="001A4DC1" w:rsidP="001A4DC1">
            <w:pPr>
              <w:spacing w:line="360" w:lineRule="auto"/>
              <w:rPr>
                <w:rFonts w:ascii="Open Sans" w:hAnsi="Open Sans" w:cs="Open Sans"/>
                <w:b/>
                <w:sz w:val="20"/>
                <w:lang w:val="de-DE"/>
              </w:rPr>
            </w:pPr>
            <w:proofErr w:type="spellStart"/>
            <w:r w:rsidRPr="00BE09EB">
              <w:rPr>
                <w:rFonts w:ascii="Open Sans" w:hAnsi="Open Sans" w:cs="Open Sans"/>
                <w:b/>
                <w:sz w:val="20"/>
                <w:lang w:val="de-DE"/>
              </w:rPr>
              <w:t>E-mail</w:t>
            </w:r>
            <w:proofErr w:type="spellEnd"/>
            <w:r w:rsidRPr="00BE09EB">
              <w:rPr>
                <w:rFonts w:ascii="Open Sans" w:hAnsi="Open Sans" w:cs="Open Sans"/>
                <w:b/>
                <w:sz w:val="20"/>
                <w:lang w:val="de-DE"/>
              </w:rPr>
              <w:t>:</w:t>
            </w:r>
          </w:p>
        </w:tc>
        <w:tc>
          <w:tcPr>
            <w:tcW w:w="5103" w:type="dxa"/>
            <w:vAlign w:val="center"/>
          </w:tcPr>
          <w:p w14:paraId="443EB799" w14:textId="77777777" w:rsidR="001A4DC1" w:rsidRPr="001A4DC1" w:rsidRDefault="001A4DC1" w:rsidP="001A4DC1">
            <w:pPr>
              <w:spacing w:line="360" w:lineRule="auto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420EFA8" w14:textId="62A8AF06" w:rsidR="008B27E2" w:rsidRPr="008B27E2" w:rsidRDefault="008B27E2" w:rsidP="008851B8">
      <w:pPr>
        <w:spacing w:line="360" w:lineRule="auto"/>
        <w:rPr>
          <w:rFonts w:ascii="Arial" w:hAnsi="Arial" w:cs="Arial"/>
          <w:b/>
          <w:sz w:val="20"/>
        </w:rPr>
      </w:pPr>
    </w:p>
    <w:p w14:paraId="0C749B6F" w14:textId="2B52E982" w:rsidR="006B2E50" w:rsidRDefault="002623F9" w:rsidP="008522C3">
      <w:pPr>
        <w:spacing w:line="276" w:lineRule="auto"/>
        <w:rPr>
          <w:rFonts w:ascii="Open Sans" w:hAnsi="Open Sans" w:cs="Open Sans"/>
          <w:b/>
          <w:sz w:val="20"/>
          <w:u w:val="single"/>
        </w:rPr>
      </w:pPr>
      <w:r w:rsidRPr="00BE09EB">
        <w:rPr>
          <w:rFonts w:ascii="Open Sans" w:hAnsi="Open Sans" w:cs="Open Sans"/>
          <w:b/>
          <w:sz w:val="20"/>
          <w:u w:val="single"/>
        </w:rPr>
        <w:t>II</w:t>
      </w:r>
      <w:r w:rsidR="008851B8" w:rsidRPr="00BE09EB">
        <w:rPr>
          <w:rFonts w:ascii="Open Sans" w:hAnsi="Open Sans" w:cs="Open Sans"/>
          <w:b/>
          <w:sz w:val="20"/>
          <w:u w:val="single"/>
        </w:rPr>
        <w:t>.</w:t>
      </w:r>
      <w:r w:rsidR="008851B8" w:rsidRPr="00BE09EB">
        <w:rPr>
          <w:rFonts w:ascii="Open Sans" w:hAnsi="Open Sans" w:cs="Open Sans"/>
          <w:sz w:val="20"/>
          <w:u w:val="single"/>
        </w:rPr>
        <w:t xml:space="preserve">  </w:t>
      </w:r>
      <w:r w:rsidR="008851B8" w:rsidRPr="00BE09EB">
        <w:rPr>
          <w:rFonts w:ascii="Open Sans" w:hAnsi="Open Sans" w:cs="Open Sans"/>
          <w:b/>
          <w:sz w:val="20"/>
          <w:u w:val="single"/>
        </w:rPr>
        <w:t>Oferujemy realizację przedmiotu zamówienia na następujących warunkach:</w:t>
      </w:r>
    </w:p>
    <w:p w14:paraId="26D4E53D" w14:textId="77777777" w:rsidR="00BE09EB" w:rsidRPr="00BE09EB" w:rsidRDefault="00BE09EB" w:rsidP="008522C3">
      <w:pPr>
        <w:spacing w:line="276" w:lineRule="auto"/>
        <w:rPr>
          <w:rFonts w:ascii="Open Sans" w:hAnsi="Open Sans" w:cs="Open Sans"/>
          <w:b/>
          <w:sz w:val="20"/>
          <w:u w:val="single"/>
        </w:rPr>
      </w:pPr>
    </w:p>
    <w:p w14:paraId="621DF483" w14:textId="447475DB" w:rsidR="006B2E50" w:rsidRPr="00BE09EB" w:rsidRDefault="006B2E50" w:rsidP="001A4DC1">
      <w:pPr>
        <w:pStyle w:val="Akapitzlist"/>
        <w:numPr>
          <w:ilvl w:val="0"/>
          <w:numId w:val="28"/>
        </w:numPr>
        <w:spacing w:line="276" w:lineRule="auto"/>
        <w:rPr>
          <w:rFonts w:ascii="Open Sans" w:hAnsi="Open Sans" w:cs="Open Sans"/>
          <w:b/>
          <w:sz w:val="20"/>
        </w:rPr>
      </w:pPr>
      <w:r w:rsidRPr="00BE09EB">
        <w:rPr>
          <w:rFonts w:ascii="Open Sans" w:hAnsi="Open Sans" w:cs="Open Sans"/>
          <w:b/>
          <w:sz w:val="20"/>
        </w:rPr>
        <w:t xml:space="preserve">Cena ofertowa brutto PLN: ………….………….. </w:t>
      </w:r>
      <w:r w:rsidRPr="00BE09EB">
        <w:rPr>
          <w:rFonts w:ascii="Open Sans" w:hAnsi="Open Sans" w:cs="Open Sans"/>
          <w:b/>
          <w:i/>
          <w:sz w:val="20"/>
        </w:rPr>
        <w:t>(słownie:…………………………………………)</w:t>
      </w:r>
    </w:p>
    <w:p w14:paraId="12BC5B1E" w14:textId="2D6D2ADD" w:rsidR="006B2E50" w:rsidRPr="00BE09EB" w:rsidRDefault="006B2E50" w:rsidP="00BE09EB">
      <w:pPr>
        <w:spacing w:line="276" w:lineRule="auto"/>
        <w:ind w:left="284"/>
        <w:rPr>
          <w:rFonts w:ascii="Open Sans" w:hAnsi="Open Sans" w:cs="Open Sans"/>
          <w:b/>
          <w:sz w:val="20"/>
        </w:rPr>
      </w:pPr>
      <w:r w:rsidRPr="00BE09EB">
        <w:rPr>
          <w:rFonts w:ascii="Open Sans" w:hAnsi="Open Sans" w:cs="Open Sans"/>
          <w:b/>
          <w:i/>
          <w:sz w:val="20"/>
        </w:rPr>
        <w:t>w tym</w:t>
      </w:r>
      <w:r w:rsidR="00E15333">
        <w:rPr>
          <w:rFonts w:ascii="Open Sans" w:hAnsi="Open Sans" w:cs="Open Sans"/>
          <w:b/>
          <w:i/>
          <w:sz w:val="20"/>
        </w:rPr>
        <w:t>:</w:t>
      </w:r>
    </w:p>
    <w:p w14:paraId="2B6528AE" w14:textId="6A2098CA" w:rsidR="006B2E50" w:rsidRDefault="006B2E50" w:rsidP="00BE09EB">
      <w:pPr>
        <w:spacing w:line="276" w:lineRule="auto"/>
        <w:ind w:left="284"/>
        <w:rPr>
          <w:rFonts w:ascii="Open Sans" w:hAnsi="Open Sans" w:cs="Open Sans"/>
          <w:b/>
          <w:sz w:val="20"/>
        </w:rPr>
      </w:pPr>
      <w:r w:rsidRPr="00BE09EB">
        <w:rPr>
          <w:rFonts w:ascii="Open Sans" w:hAnsi="Open Sans" w:cs="Open Sans"/>
          <w:b/>
          <w:sz w:val="20"/>
        </w:rPr>
        <w:t xml:space="preserve">- netto PLN ……………………………. </w:t>
      </w:r>
      <w:r w:rsidRPr="00BE09EB">
        <w:rPr>
          <w:rFonts w:ascii="Open Sans" w:hAnsi="Open Sans" w:cs="Open Sans"/>
          <w:b/>
          <w:i/>
          <w:sz w:val="20"/>
        </w:rPr>
        <w:t>(słownie:……………………………………………….)</w:t>
      </w:r>
    </w:p>
    <w:p w14:paraId="7F927E55" w14:textId="77777777" w:rsidR="00BE09EB" w:rsidRPr="00BE09EB" w:rsidRDefault="00BE09EB" w:rsidP="00BE09EB">
      <w:pPr>
        <w:spacing w:line="276" w:lineRule="auto"/>
        <w:ind w:left="284"/>
        <w:rPr>
          <w:rFonts w:ascii="Open Sans" w:hAnsi="Open Sans" w:cs="Open Sans"/>
          <w:b/>
          <w:sz w:val="20"/>
        </w:rPr>
      </w:pPr>
    </w:p>
    <w:p w14:paraId="44FF07A4" w14:textId="6F8047BD" w:rsidR="00B856DE" w:rsidRDefault="006B2E50" w:rsidP="00F55614">
      <w:pPr>
        <w:spacing w:line="276" w:lineRule="auto"/>
        <w:ind w:left="284"/>
        <w:rPr>
          <w:rFonts w:ascii="Arial" w:hAnsi="Arial" w:cs="Arial"/>
          <w:b/>
          <w:i/>
          <w:sz w:val="20"/>
        </w:rPr>
      </w:pPr>
      <w:r w:rsidRPr="006B2E50">
        <w:rPr>
          <w:rFonts w:ascii="Arial" w:hAnsi="Arial" w:cs="Arial"/>
          <w:b/>
          <w:sz w:val="20"/>
        </w:rPr>
        <w:t xml:space="preserve">- </w:t>
      </w:r>
      <w:r w:rsidRPr="006B2E50">
        <w:rPr>
          <w:rFonts w:ascii="Arial" w:hAnsi="Arial" w:cs="Arial"/>
          <w:b/>
          <w:i/>
          <w:sz w:val="20"/>
        </w:rPr>
        <w:t>Podatek VAT (PLN): ………………………  (słownie:……………………………..………..)</w:t>
      </w:r>
    </w:p>
    <w:p w14:paraId="274D048A" w14:textId="77777777" w:rsidR="00F55614" w:rsidRPr="00F55614" w:rsidRDefault="00F55614" w:rsidP="00F55614">
      <w:pPr>
        <w:spacing w:line="276" w:lineRule="auto"/>
        <w:ind w:left="284"/>
        <w:rPr>
          <w:rFonts w:ascii="Arial" w:hAnsi="Arial" w:cs="Arial"/>
          <w:b/>
          <w:i/>
          <w:sz w:val="20"/>
        </w:rPr>
      </w:pPr>
    </w:p>
    <w:p w14:paraId="52ACC121" w14:textId="34A1F9F5" w:rsidR="002623F9" w:rsidRPr="00E15333" w:rsidRDefault="002623F9" w:rsidP="00BE09EB">
      <w:pPr>
        <w:pStyle w:val="Bezodstpw"/>
        <w:numPr>
          <w:ilvl w:val="0"/>
          <w:numId w:val="28"/>
        </w:numPr>
        <w:ind w:left="142" w:hanging="284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Oświadczamy, że  :</w:t>
      </w:r>
      <w:r w:rsidR="00D74A1E" w:rsidRPr="00E15333">
        <w:rPr>
          <w:rFonts w:ascii="Open Sans" w:hAnsi="Open Sans" w:cs="Open Sans"/>
          <w:sz w:val="20"/>
        </w:rPr>
        <w:t xml:space="preserve"> 󠄜</w:t>
      </w:r>
    </w:p>
    <w:p w14:paraId="4879F14B" w14:textId="77777777" w:rsidR="002623F9" w:rsidRPr="00E15333" w:rsidRDefault="002623F9" w:rsidP="00BD6B9B">
      <w:pPr>
        <w:pStyle w:val="Bezodstpw"/>
        <w:jc w:val="both"/>
        <w:rPr>
          <w:rFonts w:ascii="Open Sans" w:hAnsi="Open Sans" w:cs="Open Sans"/>
          <w:sz w:val="20"/>
        </w:rPr>
      </w:pPr>
    </w:p>
    <w:p w14:paraId="07CFE216" w14:textId="77777777" w:rsidR="00F20482" w:rsidRPr="00E15333" w:rsidRDefault="002F4CC1" w:rsidP="00F20482">
      <w:pPr>
        <w:pStyle w:val="Bezodstpw"/>
        <w:numPr>
          <w:ilvl w:val="0"/>
          <w:numId w:val="31"/>
        </w:numPr>
        <w:ind w:left="426" w:hanging="284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Z</w:t>
      </w:r>
      <w:r w:rsidR="002623F9" w:rsidRPr="00E15333">
        <w:rPr>
          <w:rFonts w:ascii="Open Sans" w:hAnsi="Open Sans" w:cs="Open Sans"/>
          <w:sz w:val="20"/>
        </w:rPr>
        <w:t>amówienie zostanie zrealizowane w terminach określonych w SWZ oraz w projekcie umowy;</w:t>
      </w:r>
    </w:p>
    <w:p w14:paraId="0E94F0CF" w14:textId="77777777" w:rsidR="00F20482" w:rsidRPr="00E15333" w:rsidRDefault="002F4CC1" w:rsidP="00F20482">
      <w:pPr>
        <w:pStyle w:val="Bezodstpw"/>
        <w:numPr>
          <w:ilvl w:val="0"/>
          <w:numId w:val="31"/>
        </w:numPr>
        <w:ind w:left="426" w:hanging="284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W</w:t>
      </w:r>
      <w:r w:rsidR="002623F9" w:rsidRPr="00E15333">
        <w:rPr>
          <w:rFonts w:ascii="Open Sans" w:hAnsi="Open Sans" w:cs="Open Sans"/>
          <w:sz w:val="20"/>
        </w:rPr>
        <w:t xml:space="preserve"> cenie naszej oferty zostały uwzględnione wszystk</w:t>
      </w:r>
      <w:r w:rsidRPr="00E15333">
        <w:rPr>
          <w:rFonts w:ascii="Open Sans" w:hAnsi="Open Sans" w:cs="Open Sans"/>
          <w:sz w:val="20"/>
        </w:rPr>
        <w:t>ie koszty wykonania zamówienia;</w:t>
      </w:r>
    </w:p>
    <w:p w14:paraId="16859AFD" w14:textId="77777777" w:rsidR="00F20482" w:rsidRPr="00E15333" w:rsidRDefault="002F4CC1" w:rsidP="00F20482">
      <w:pPr>
        <w:pStyle w:val="Bezodstpw"/>
        <w:numPr>
          <w:ilvl w:val="0"/>
          <w:numId w:val="31"/>
        </w:numPr>
        <w:ind w:left="426" w:hanging="284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Z</w:t>
      </w:r>
      <w:r w:rsidR="002623F9" w:rsidRPr="00E15333">
        <w:rPr>
          <w:rFonts w:ascii="Open Sans" w:hAnsi="Open Sans" w:cs="Open Sans"/>
          <w:sz w:val="20"/>
        </w:rPr>
        <w:t>apoznaliśmy się ze Specyfikacją Warunków Zamówienia oraz projektem umowy i nie wnosimy do nich zastrzeżeń oraz akceptujemy je i zobowiązujemy się, w przypadku wyboru naszej oferty, do zawarcia umowy w miejscu i terminie w</w:t>
      </w:r>
      <w:r w:rsidRPr="00E15333">
        <w:rPr>
          <w:rFonts w:ascii="Open Sans" w:hAnsi="Open Sans" w:cs="Open Sans"/>
          <w:sz w:val="20"/>
        </w:rPr>
        <w:t>yznaczonym przez zamawiającego;</w:t>
      </w:r>
    </w:p>
    <w:p w14:paraId="2365A278" w14:textId="77777777" w:rsidR="00F20482" w:rsidRPr="00E15333" w:rsidRDefault="00673ED1" w:rsidP="00F20482">
      <w:pPr>
        <w:pStyle w:val="Bezodstpw"/>
        <w:numPr>
          <w:ilvl w:val="0"/>
          <w:numId w:val="31"/>
        </w:numPr>
        <w:ind w:left="426" w:hanging="284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U</w:t>
      </w:r>
      <w:r w:rsidR="002623F9" w:rsidRPr="00E15333">
        <w:rPr>
          <w:rFonts w:ascii="Open Sans" w:hAnsi="Open Sans" w:cs="Open Sans"/>
          <w:sz w:val="20"/>
        </w:rPr>
        <w:t>ważamy się za związanych niniejszą ofertą na czas wskazany w SWZ , tj. przez okres 30 dni licząc od dnia otwarcia ofert (włącznie z</w:t>
      </w:r>
      <w:r w:rsidR="002F4CC1" w:rsidRPr="00E15333">
        <w:rPr>
          <w:rFonts w:ascii="Open Sans" w:hAnsi="Open Sans" w:cs="Open Sans"/>
          <w:sz w:val="20"/>
        </w:rPr>
        <w:t xml:space="preserve"> tym dniem); </w:t>
      </w:r>
    </w:p>
    <w:p w14:paraId="066FB9B4" w14:textId="7853014B" w:rsidR="002623F9" w:rsidRPr="00E15333" w:rsidRDefault="002623F9" w:rsidP="00F20482">
      <w:pPr>
        <w:pStyle w:val="Bezodstpw"/>
        <w:numPr>
          <w:ilvl w:val="0"/>
          <w:numId w:val="31"/>
        </w:numPr>
        <w:ind w:left="426" w:hanging="284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ofertę składa: *, **</w:t>
      </w:r>
    </w:p>
    <w:p w14:paraId="0A9F4465" w14:textId="77777777" w:rsidR="004100D0" w:rsidRPr="00E15333" w:rsidRDefault="004100D0" w:rsidP="00F20482">
      <w:pPr>
        <w:pStyle w:val="Bezodstpw"/>
        <w:ind w:left="426" w:hanging="284"/>
        <w:jc w:val="both"/>
        <w:rPr>
          <w:rFonts w:ascii="Open Sans" w:hAnsi="Open Sans" w:cs="Open Sans"/>
          <w:sz w:val="20"/>
        </w:rPr>
      </w:pPr>
    </w:p>
    <w:p w14:paraId="5AB21A51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sym w:font="Wingdings" w:char="F0A8"/>
      </w:r>
      <w:r w:rsidRPr="00E15333">
        <w:rPr>
          <w:rFonts w:ascii="Open Sans" w:hAnsi="Open Sans" w:cs="Open Sans"/>
          <w:sz w:val="20"/>
        </w:rPr>
        <w:t xml:space="preserve"> mikroprzedsiębiorstwo,</w:t>
      </w:r>
    </w:p>
    <w:p w14:paraId="7DA88C7C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</w:p>
    <w:p w14:paraId="462262F0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sym w:font="Wingdings" w:char="F0A8"/>
      </w:r>
      <w:r w:rsidRPr="00E15333">
        <w:rPr>
          <w:rFonts w:ascii="Open Sans" w:hAnsi="Open Sans" w:cs="Open Sans"/>
          <w:sz w:val="20"/>
        </w:rPr>
        <w:t xml:space="preserve"> małe przedsiębiorstwo,</w:t>
      </w:r>
    </w:p>
    <w:p w14:paraId="303A6EA0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</w:p>
    <w:p w14:paraId="4CB2B702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sym w:font="Wingdings" w:char="F0A8"/>
      </w:r>
      <w:r w:rsidRPr="00E15333">
        <w:rPr>
          <w:rFonts w:ascii="Open Sans" w:hAnsi="Open Sans" w:cs="Open Sans"/>
          <w:sz w:val="20"/>
        </w:rPr>
        <w:t xml:space="preserve"> średnie przedsiębiorstwo,</w:t>
      </w:r>
    </w:p>
    <w:p w14:paraId="7F239B1E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</w:p>
    <w:p w14:paraId="1402D479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sym w:font="Wingdings" w:char="F0A8"/>
      </w:r>
      <w:r w:rsidRPr="00E15333">
        <w:rPr>
          <w:rFonts w:ascii="Open Sans" w:hAnsi="Open Sans" w:cs="Open Sans"/>
          <w:sz w:val="20"/>
        </w:rPr>
        <w:t xml:space="preserve"> duże przedsiębiorstwo,</w:t>
      </w:r>
    </w:p>
    <w:p w14:paraId="4B9DE220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</w:p>
    <w:p w14:paraId="02F8BA00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sym w:font="Wingdings" w:char="F0A8"/>
      </w:r>
      <w:r w:rsidRPr="00E15333">
        <w:rPr>
          <w:rFonts w:ascii="Open Sans" w:hAnsi="Open Sans" w:cs="Open Sans"/>
          <w:sz w:val="20"/>
        </w:rPr>
        <w:t xml:space="preserve"> jednoosobowa działalność gospodarcza,</w:t>
      </w:r>
    </w:p>
    <w:p w14:paraId="1B043358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</w:p>
    <w:p w14:paraId="0B328A4B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sym w:font="Wingdings" w:char="F0A8"/>
      </w:r>
      <w:r w:rsidRPr="00E15333">
        <w:rPr>
          <w:rFonts w:ascii="Open Sans" w:hAnsi="Open Sans" w:cs="Open Sans"/>
          <w:sz w:val="20"/>
        </w:rPr>
        <w:t xml:space="preserve"> osoba fizyczna nieprowadząca działalności gospodarczej.**</w:t>
      </w:r>
    </w:p>
    <w:p w14:paraId="2CF02920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</w:p>
    <w:p w14:paraId="14668E37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Uwaga:</w:t>
      </w:r>
    </w:p>
    <w:p w14:paraId="3D6A8270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* Powyższe informacje są wymagane wyłącznie do celów statystycznych.</w:t>
      </w:r>
    </w:p>
    <w:p w14:paraId="3A1ACDD7" w14:textId="77777777" w:rsidR="008F0C58" w:rsidRPr="00E15333" w:rsidRDefault="008F0C58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** zaznaczyć odpowiednie</w:t>
      </w:r>
    </w:p>
    <w:p w14:paraId="1486DD63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</w:p>
    <w:p w14:paraId="28E38355" w14:textId="55BD27A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</w:p>
    <w:p w14:paraId="1B552C5B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 xml:space="preserve">Tajemnica przedsiębiorstwa </w:t>
      </w:r>
    </w:p>
    <w:p w14:paraId="2D935289" w14:textId="3CD7BEA5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Oświadczamy, że oferta nie zawiera informacji stanowiących tajemnicę przeds</w:t>
      </w:r>
      <w:r w:rsidR="002F4CC1" w:rsidRPr="00E15333">
        <w:rPr>
          <w:rFonts w:ascii="Open Sans" w:hAnsi="Open Sans" w:cs="Open Sans"/>
          <w:sz w:val="20"/>
        </w:rPr>
        <w:t>iębiorstwa</w:t>
      </w:r>
      <w:r w:rsidRPr="00E15333">
        <w:rPr>
          <w:rFonts w:ascii="Open Sans" w:hAnsi="Open Sans" w:cs="Open Sans"/>
          <w:sz w:val="20"/>
        </w:rPr>
        <w:t xml:space="preserve"> w rozumieniu przepisów o zwalczaniu n</w:t>
      </w:r>
      <w:r w:rsidR="002F4CC1" w:rsidRPr="00E15333">
        <w:rPr>
          <w:rFonts w:ascii="Open Sans" w:hAnsi="Open Sans" w:cs="Open Sans"/>
          <w:sz w:val="20"/>
        </w:rPr>
        <w:t xml:space="preserve">ieuczciwej konkurencji.  * </w:t>
      </w:r>
      <w:r w:rsidRPr="00E15333">
        <w:rPr>
          <w:rFonts w:ascii="Open Sans" w:hAnsi="Open Sans" w:cs="Open Sans"/>
          <w:sz w:val="20"/>
        </w:rPr>
        <w:t xml:space="preserve">  (*  niepotrzebne skreślić)</w:t>
      </w:r>
    </w:p>
    <w:p w14:paraId="07D22372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 xml:space="preserve">  </w:t>
      </w:r>
    </w:p>
    <w:p w14:paraId="23A67F71" w14:textId="24410560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 xml:space="preserve">Oświadczamy, że oferta zawiera informacje stanowiące tajemnicę przedsiębiorstwa w rozumieniu przepisów o zwalczaniu </w:t>
      </w:r>
      <w:r w:rsidR="002F4CC1" w:rsidRPr="00E15333">
        <w:rPr>
          <w:rFonts w:ascii="Open Sans" w:hAnsi="Open Sans" w:cs="Open Sans"/>
          <w:sz w:val="20"/>
        </w:rPr>
        <w:t xml:space="preserve">nieuczciwej konkurencji.  *  </w:t>
      </w:r>
      <w:r w:rsidRPr="00E15333">
        <w:rPr>
          <w:rFonts w:ascii="Open Sans" w:hAnsi="Open Sans" w:cs="Open Sans"/>
          <w:sz w:val="20"/>
        </w:rPr>
        <w:t xml:space="preserve">  (* niepotrzebne skreślić) </w:t>
      </w:r>
    </w:p>
    <w:p w14:paraId="4573E047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</w:p>
    <w:p w14:paraId="096FCF8D" w14:textId="5C8C6373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 xml:space="preserve"> Informacje takie zawarte są w następujących dokumentach: </w:t>
      </w:r>
    </w:p>
    <w:p w14:paraId="2179F9D7" w14:textId="4B624606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EC2A57">
        <w:rPr>
          <w:rFonts w:ascii="Open Sans" w:hAnsi="Open Sans" w:cs="Open Sans"/>
          <w:sz w:val="20"/>
        </w:rPr>
        <w:t>..................................</w:t>
      </w:r>
      <w:r w:rsidRPr="00E15333">
        <w:rPr>
          <w:rFonts w:ascii="Open Sans" w:hAnsi="Open Sans" w:cs="Open Sans"/>
          <w:sz w:val="20"/>
        </w:rPr>
        <w:t xml:space="preserve"> </w:t>
      </w:r>
    </w:p>
    <w:p w14:paraId="5F72679F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</w:p>
    <w:p w14:paraId="42FE39A5" w14:textId="736D59CA" w:rsidR="002623F9" w:rsidRPr="00E15333" w:rsidRDefault="002623F9" w:rsidP="00414982">
      <w:pPr>
        <w:pStyle w:val="Bezodstpw"/>
        <w:numPr>
          <w:ilvl w:val="0"/>
          <w:numId w:val="27"/>
        </w:numPr>
        <w:ind w:left="142" w:hanging="142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Ochrona   danych osobowych</w:t>
      </w:r>
    </w:p>
    <w:p w14:paraId="2DF64496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Oświadczam, że wypełniłem obowiązki informacyjne przewidziane w art. 13 lub art. 14 RODO *  wobec osób fizycznych, od których dane osobowe bezpośrednio lub pośrednio pozyskałem w celu ubiegania się o udzielenie zamówienia publicznego w niniejszym postępowaniu *</w:t>
      </w:r>
    </w:p>
    <w:p w14:paraId="5BB1F992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</w:p>
    <w:p w14:paraId="55C03007" w14:textId="77777777" w:rsidR="002623F9" w:rsidRPr="00E15333" w:rsidRDefault="002623F9" w:rsidP="002F4CC1">
      <w:pPr>
        <w:pStyle w:val="Bezodstpw"/>
        <w:jc w:val="both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* 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1619367" w14:textId="50B3F048" w:rsidR="002623F9" w:rsidRPr="00E15333" w:rsidRDefault="002623F9" w:rsidP="00D74A1E">
      <w:pPr>
        <w:pStyle w:val="Bezodstpw"/>
        <w:rPr>
          <w:rFonts w:ascii="Open Sans" w:hAnsi="Open Sans" w:cs="Open Sans"/>
          <w:sz w:val="20"/>
        </w:rPr>
      </w:pPr>
      <w:bookmarkStart w:id="0" w:name="_GoBack"/>
      <w:bookmarkEnd w:id="0"/>
    </w:p>
    <w:p w14:paraId="07609B22" w14:textId="77777777" w:rsidR="002623F9" w:rsidRPr="00E15333" w:rsidRDefault="002623F9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ZAŁĄCZNIKAMI DO NINIEJSZEJ OFERTY SĄ:</w:t>
      </w:r>
    </w:p>
    <w:p w14:paraId="202C0A1F" w14:textId="77777777" w:rsidR="002623F9" w:rsidRPr="00E15333" w:rsidRDefault="002623F9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...............................................................................................</w:t>
      </w:r>
    </w:p>
    <w:p w14:paraId="548D0587" w14:textId="77777777" w:rsidR="002623F9" w:rsidRPr="00E15333" w:rsidRDefault="002623F9" w:rsidP="00D74A1E">
      <w:pPr>
        <w:pStyle w:val="Bezodstpw"/>
        <w:rPr>
          <w:rFonts w:ascii="Open Sans" w:hAnsi="Open Sans" w:cs="Open Sans"/>
          <w:sz w:val="20"/>
        </w:rPr>
      </w:pPr>
      <w:r w:rsidRPr="00E15333">
        <w:rPr>
          <w:rFonts w:ascii="Open Sans" w:hAnsi="Open Sans" w:cs="Open Sans"/>
          <w:sz w:val="20"/>
        </w:rPr>
        <w:t>................................................................................................</w:t>
      </w:r>
    </w:p>
    <w:p w14:paraId="57C4C4C0" w14:textId="13DEE9B6" w:rsidR="00285BCF" w:rsidRDefault="00285BCF" w:rsidP="00D74A1E">
      <w:pPr>
        <w:pStyle w:val="Bezodstpw"/>
        <w:rPr>
          <w:rFonts w:ascii="Arial" w:hAnsi="Arial" w:cs="Arial"/>
          <w:sz w:val="20"/>
        </w:rPr>
      </w:pPr>
    </w:p>
    <w:p w14:paraId="69B8B6DE" w14:textId="6E4C54FD" w:rsidR="00F20482" w:rsidRDefault="00F20482" w:rsidP="00D74A1E">
      <w:pPr>
        <w:pStyle w:val="Bezodstpw"/>
        <w:rPr>
          <w:rFonts w:ascii="Arial" w:hAnsi="Arial" w:cs="Arial"/>
          <w:sz w:val="20"/>
        </w:rPr>
      </w:pPr>
    </w:p>
    <w:p w14:paraId="01654ECC" w14:textId="268C9658" w:rsidR="00F20482" w:rsidRDefault="00F20482" w:rsidP="00D74A1E">
      <w:pPr>
        <w:pStyle w:val="Bezodstpw"/>
        <w:rPr>
          <w:rFonts w:ascii="Arial" w:hAnsi="Arial" w:cs="Arial"/>
          <w:sz w:val="20"/>
        </w:rPr>
      </w:pPr>
    </w:p>
    <w:p w14:paraId="7A706437" w14:textId="77777777" w:rsidR="00F20482" w:rsidRPr="00285BCF" w:rsidRDefault="00F20482" w:rsidP="00D74A1E">
      <w:pPr>
        <w:pStyle w:val="Bezodstpw"/>
        <w:rPr>
          <w:rFonts w:ascii="Arial" w:hAnsi="Arial" w:cs="Arial"/>
          <w:sz w:val="20"/>
        </w:rPr>
      </w:pPr>
    </w:p>
    <w:p w14:paraId="31BC4B7E" w14:textId="77777777" w:rsidR="002623F9" w:rsidRPr="00285BCF" w:rsidRDefault="002623F9" w:rsidP="00D74A1E">
      <w:pPr>
        <w:pStyle w:val="Bezodstpw"/>
        <w:rPr>
          <w:rFonts w:ascii="Arial" w:hAnsi="Arial" w:cs="Arial"/>
          <w:sz w:val="20"/>
        </w:rPr>
      </w:pPr>
      <w:r w:rsidRPr="00285BCF">
        <w:rPr>
          <w:rFonts w:ascii="Arial" w:hAnsi="Arial" w:cs="Arial"/>
          <w:sz w:val="20"/>
        </w:rPr>
        <w:t xml:space="preserve">                                                                       …………….………………, dnia …………………. r. </w:t>
      </w:r>
    </w:p>
    <w:p w14:paraId="1FA8E5A3" w14:textId="77777777" w:rsidR="002623F9" w:rsidRPr="00D74A1E" w:rsidRDefault="002623F9" w:rsidP="00D74A1E">
      <w:pPr>
        <w:pStyle w:val="Bezodstpw"/>
      </w:pPr>
      <w:r w:rsidRPr="00285BCF">
        <w:rPr>
          <w:rFonts w:ascii="Arial" w:hAnsi="Arial" w:cs="Arial"/>
          <w:sz w:val="20"/>
        </w:rPr>
        <w:t xml:space="preserve">                                                                                                        (miejscowość)</w:t>
      </w:r>
      <w:r w:rsidRPr="00285BCF">
        <w:rPr>
          <w:rFonts w:ascii="Arial" w:hAnsi="Arial" w:cs="Arial"/>
          <w:sz w:val="20"/>
        </w:rPr>
        <w:tab/>
      </w:r>
      <w:r w:rsidRPr="00285BCF">
        <w:rPr>
          <w:rFonts w:ascii="Arial" w:hAnsi="Arial" w:cs="Arial"/>
          <w:sz w:val="20"/>
        </w:rPr>
        <w:tab/>
      </w:r>
      <w:r w:rsidRPr="00D74A1E">
        <w:tab/>
      </w:r>
      <w:r w:rsidRPr="00D74A1E">
        <w:tab/>
      </w:r>
      <w:r w:rsidRPr="00D74A1E">
        <w:tab/>
      </w:r>
      <w:r w:rsidRPr="00D74A1E">
        <w:tab/>
      </w:r>
    </w:p>
    <w:p w14:paraId="61A669C2" w14:textId="0B8290FF" w:rsidR="002623F9" w:rsidRPr="00D74A1E" w:rsidRDefault="002623F9" w:rsidP="00D74A1E">
      <w:pPr>
        <w:pStyle w:val="Bezodstpw"/>
      </w:pPr>
    </w:p>
    <w:p w14:paraId="48340FE4" w14:textId="77777777" w:rsidR="002623F9" w:rsidRPr="00285BCF" w:rsidRDefault="002623F9" w:rsidP="00D74A1E">
      <w:pPr>
        <w:pStyle w:val="Bezodstpw"/>
        <w:rPr>
          <w:rFonts w:ascii="Arial" w:eastAsia="Arial" w:hAnsi="Arial" w:cs="Arial"/>
          <w:b/>
          <w:i/>
          <w:kern w:val="1"/>
          <w:sz w:val="16"/>
          <w:szCs w:val="16"/>
          <w:lang w:bidi="hi-IN"/>
        </w:rPr>
      </w:pPr>
      <w:r w:rsidRPr="00285BCF">
        <w:rPr>
          <w:rFonts w:ascii="Arial" w:hAnsi="Arial" w:cs="Arial"/>
          <w:sz w:val="16"/>
          <w:szCs w:val="16"/>
        </w:rPr>
        <w:t>UWAGA!  Wypełniony dokument należy  podpisać kwalifikowanym podpisem elektronicznym lub podpisem zaufanym</w:t>
      </w:r>
      <w:r w:rsidRPr="00285BCF">
        <w:rPr>
          <w:rFonts w:ascii="Arial" w:eastAsia="Arial" w:hAnsi="Arial" w:cs="Arial"/>
          <w:b/>
          <w:i/>
          <w:kern w:val="1"/>
          <w:sz w:val="16"/>
          <w:szCs w:val="16"/>
          <w:lang w:bidi="hi-IN"/>
        </w:rPr>
        <w:t xml:space="preserve"> lub podpisem osobistym (patrz wyjaśnienia w SWZ).</w:t>
      </w:r>
    </w:p>
    <w:p w14:paraId="48F6F10D" w14:textId="4A3166B2" w:rsidR="002623F9" w:rsidRPr="00285BCF" w:rsidRDefault="002623F9" w:rsidP="00AB0C9B">
      <w:pPr>
        <w:tabs>
          <w:tab w:val="left" w:pos="1978"/>
          <w:tab w:val="left" w:pos="3828"/>
          <w:tab w:val="center" w:pos="4677"/>
        </w:tabs>
        <w:ind w:left="-142" w:firstLine="142"/>
        <w:textAlignment w:val="baseline"/>
        <w:rPr>
          <w:rFonts w:ascii="Arial" w:hAnsi="Arial" w:cs="Arial"/>
          <w:b/>
          <w:sz w:val="16"/>
          <w:szCs w:val="16"/>
          <w:u w:val="single"/>
        </w:rPr>
      </w:pPr>
      <w:r w:rsidRPr="00285BCF">
        <w:rPr>
          <w:rFonts w:ascii="Arial" w:eastAsia="Arial" w:hAnsi="Arial" w:cs="Arial"/>
          <w:b/>
          <w:i/>
          <w:kern w:val="1"/>
          <w:sz w:val="16"/>
          <w:szCs w:val="16"/>
          <w:lang w:bidi="hi-IN"/>
        </w:rPr>
        <w:t xml:space="preserve">Zamawiający zaleca zapisanie dokumentu w formacie PDF. </w:t>
      </w:r>
    </w:p>
    <w:sectPr w:rsidR="002623F9" w:rsidRPr="00285BCF" w:rsidSect="00F55614">
      <w:pgSz w:w="11906" w:h="16838"/>
      <w:pgMar w:top="709" w:right="991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569673B" w14:textId="77777777" w:rsidR="00E15333" w:rsidRDefault="00E15333" w:rsidP="008B27E2">
      <w:r>
        <w:separator/>
      </w:r>
    </w:p>
  </w:endnote>
  <w:endnote w:type="continuationSeparator" w:id="0">
    <w:p w14:paraId="30CA52DE" w14:textId="77777777" w:rsidR="00E15333" w:rsidRDefault="00E15333" w:rsidP="008B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horndale">
    <w:altName w:val="Times New Roman"/>
    <w:charset w:val="00"/>
    <w:family w:val="roman"/>
    <w:pitch w:val="variable"/>
    <w:sig w:usb0="00000287" w:usb1="00000000" w:usb2="00000000" w:usb3="00000000" w:csb0="0000009F" w:csb1="00000000"/>
  </w:font>
  <w:font w:name="Andale Sans UI">
    <w:altName w:val="Calibri"/>
    <w:charset w:val="EE"/>
    <w:family w:val="auto"/>
    <w:pitch w:val="variable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">
    <w:charset w:val="EE"/>
    <w:family w:val="auto"/>
    <w:pitch w:val="variable"/>
    <w:sig w:usb0="E00002FF" w:usb1="4000201B" w:usb2="00000028" w:usb3="00000000" w:csb0="0000019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1EE1403" w14:textId="77777777" w:rsidR="00E15333" w:rsidRDefault="00E15333" w:rsidP="008B27E2">
      <w:r>
        <w:separator/>
      </w:r>
    </w:p>
  </w:footnote>
  <w:footnote w:type="continuationSeparator" w:id="0">
    <w:p w14:paraId="3D8B3815" w14:textId="77777777" w:rsidR="00E15333" w:rsidRDefault="00E15333" w:rsidP="008B27E2">
      <w:r>
        <w:continuationSeparator/>
      </w:r>
    </w:p>
  </w:footnote>
  <w:footnote w:id="1">
    <w:p w14:paraId="17F3E1ED" w14:textId="0B5FB1FD" w:rsidR="00E15333" w:rsidRDefault="00E15333" w:rsidP="008B27E2">
      <w:pPr>
        <w:pStyle w:val="Tekstprzypisudolnego"/>
        <w:ind w:left="142" w:hanging="142"/>
        <w:rPr>
          <w:rFonts w:ascii="Arial" w:hAnsi="Arial" w:cs="Arial"/>
          <w:i/>
          <w:sz w:val="16"/>
          <w:szCs w:val="16"/>
        </w:rPr>
      </w:pPr>
      <w:r>
        <w:rPr>
          <w:rStyle w:val="Znakiprzypiswdolnych"/>
          <w:rFonts w:ascii="Liberation Serif" w:hAnsi="Liberation Serif"/>
        </w:rPr>
        <w:footnoteRef/>
      </w:r>
      <w:r>
        <w:tab/>
        <w:t xml:space="preserve">  </w:t>
      </w:r>
      <w:r>
        <w:rPr>
          <w:rFonts w:ascii="Arial" w:hAnsi="Arial" w:cs="Arial"/>
          <w:i/>
          <w:sz w:val="16"/>
          <w:szCs w:val="16"/>
        </w:rPr>
        <w:t>W przypadku Wykonawców wspólnie ubiegających się o udzielenie zamówienia  (Konsorcjum) należy wskazać nazwy firmy wszystkich Wykonawców/ CZŁONKÓW Konsorcjum (wspólników spółki cywilnej);</w:t>
      </w:r>
    </w:p>
    <w:p w14:paraId="713BDC12" w14:textId="2D8B19A8" w:rsidR="00E15333" w:rsidRPr="005B391A" w:rsidRDefault="00E15333" w:rsidP="008B27E2">
      <w:pPr>
        <w:pStyle w:val="Tekstprzypisudolnego"/>
        <w:ind w:left="142" w:hanging="142"/>
        <w:rPr>
          <w:lang w:val="pl-PL"/>
        </w:rPr>
      </w:pPr>
    </w:p>
    <w:p w14:paraId="022EF7B9" w14:textId="77777777" w:rsidR="00E15333" w:rsidRDefault="00E15333" w:rsidP="008B27E2">
      <w:pPr>
        <w:pStyle w:val="Tekstprzypisudolnego"/>
        <w:rPr>
          <w:i/>
          <w:sz w:val="18"/>
          <w:szCs w:val="18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F6129F52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8.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"/>
      <w:lvlJc w:val="left"/>
      <w:pPr>
        <w:tabs>
          <w:tab w:val="num" w:pos="0"/>
        </w:tabs>
        <w:ind w:left="1345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000000C"/>
    <w:multiLevelType w:val="multilevel"/>
    <w:tmpl w:val="D6B0BFD6"/>
    <w:name w:val="WW8Num1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hint="default"/>
        <w:i w:val="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i w:val="0"/>
        <w:sz w:val="20"/>
        <w:lang w:bidi="pl-PL"/>
      </w:rPr>
    </w:lvl>
  </w:abstractNum>
  <w:abstractNum w:abstractNumId="4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"/>
      <w:lvlJc w:val="left"/>
      <w:pPr>
        <w:tabs>
          <w:tab w:val="num" w:pos="0"/>
        </w:tabs>
        <w:ind w:left="1146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020C37BD"/>
    <w:multiLevelType w:val="hybridMultilevel"/>
    <w:tmpl w:val="1AA8F7A2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4130731"/>
    <w:multiLevelType w:val="hybridMultilevel"/>
    <w:tmpl w:val="FFA03DE0"/>
    <w:lvl w:ilvl="0" w:tplc="04150011">
      <w:start w:val="1"/>
      <w:numFmt w:val="decimal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F540B0"/>
    <w:multiLevelType w:val="hybridMultilevel"/>
    <w:tmpl w:val="BF989F0C"/>
    <w:lvl w:ilvl="0" w:tplc="6158FC90">
      <w:start w:val="3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497D8E"/>
    <w:multiLevelType w:val="hybridMultilevel"/>
    <w:tmpl w:val="1ADE0000"/>
    <w:lvl w:ilvl="0" w:tplc="6158FC90">
      <w:start w:val="3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FC514E"/>
    <w:multiLevelType w:val="hybridMultilevel"/>
    <w:tmpl w:val="E7EE4F0C"/>
    <w:lvl w:ilvl="0" w:tplc="4C106402">
      <w:start w:val="5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8F1E41"/>
    <w:multiLevelType w:val="hybridMultilevel"/>
    <w:tmpl w:val="5F128BB8"/>
    <w:lvl w:ilvl="0" w:tplc="955422C8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AB5BA6"/>
    <w:multiLevelType w:val="hybridMultilevel"/>
    <w:tmpl w:val="691A9E84"/>
    <w:lvl w:ilvl="0" w:tplc="686A13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B4040A"/>
    <w:multiLevelType w:val="hybridMultilevel"/>
    <w:tmpl w:val="6BD437D2"/>
    <w:name w:val="WW8Num252322"/>
    <w:lvl w:ilvl="0" w:tplc="3924884A">
      <w:start w:val="1"/>
      <w:numFmt w:val="decimal"/>
      <w:lvlText w:val="%1)"/>
      <w:lvlJc w:val="left"/>
      <w:pPr>
        <w:ind w:left="720" w:hanging="360"/>
      </w:pPr>
      <w:rPr>
        <w:rFonts w:cs="Times New Roman"/>
        <w:i w:val="0"/>
      </w:rPr>
    </w:lvl>
    <w:lvl w:ilvl="1" w:tplc="04150019">
      <w:start w:val="1"/>
      <w:numFmt w:val="lowerLetter"/>
      <w:lvlText w:val="%2)"/>
      <w:lvlJc w:val="right"/>
      <w:pPr>
        <w:tabs>
          <w:tab w:val="num" w:pos="1260"/>
        </w:tabs>
        <w:ind w:left="1260" w:hanging="180"/>
      </w:pPr>
      <w:rPr>
        <w:rFonts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2E0D6087"/>
    <w:multiLevelType w:val="hybridMultilevel"/>
    <w:tmpl w:val="42B6A8E6"/>
    <w:lvl w:ilvl="0" w:tplc="E190DBBA">
      <w:start w:val="1"/>
      <w:numFmt w:val="upperLetter"/>
      <w:lvlText w:val="%1."/>
      <w:lvlJc w:val="left"/>
      <w:pPr>
        <w:ind w:left="502" w:hanging="360"/>
      </w:pPr>
      <w:rPr>
        <w:rFonts w:ascii="Arial" w:hAnsi="Arial" w:cs="Arial" w:hint="default"/>
        <w:b/>
        <w:sz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41CD0714"/>
    <w:multiLevelType w:val="hybridMultilevel"/>
    <w:tmpl w:val="FBBCFDF4"/>
    <w:lvl w:ilvl="0" w:tplc="1798AA8E">
      <w:start w:val="3"/>
      <w:numFmt w:val="upperRoman"/>
      <w:lvlText w:val="%1."/>
      <w:lvlJc w:val="right"/>
      <w:pPr>
        <w:ind w:left="1004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42D94894"/>
    <w:multiLevelType w:val="hybridMultilevel"/>
    <w:tmpl w:val="DCB25B70"/>
    <w:lvl w:ilvl="0" w:tplc="5C9AF26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51A2786"/>
    <w:multiLevelType w:val="hybridMultilevel"/>
    <w:tmpl w:val="FBFEF31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30238"/>
    <w:multiLevelType w:val="hybridMultilevel"/>
    <w:tmpl w:val="7BC6FE58"/>
    <w:lvl w:ilvl="0" w:tplc="6158FC90">
      <w:start w:val="3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BE5A54"/>
    <w:multiLevelType w:val="hybridMultilevel"/>
    <w:tmpl w:val="FE1894C2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51EE4FE8"/>
    <w:multiLevelType w:val="hybridMultilevel"/>
    <w:tmpl w:val="9912F1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DF090A"/>
    <w:multiLevelType w:val="hybridMultilevel"/>
    <w:tmpl w:val="27C40548"/>
    <w:lvl w:ilvl="0" w:tplc="7C7C1780">
      <w:start w:val="3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9073E3"/>
    <w:multiLevelType w:val="hybridMultilevel"/>
    <w:tmpl w:val="1B94662C"/>
    <w:name w:val="WW8Num2523222"/>
    <w:lvl w:ilvl="0" w:tplc="124C4C88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3D66B0"/>
    <w:multiLevelType w:val="hybridMultilevel"/>
    <w:tmpl w:val="D7C2B3B2"/>
    <w:lvl w:ilvl="0" w:tplc="4B6837BC">
      <w:start w:val="3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752640"/>
    <w:multiLevelType w:val="hybridMultilevel"/>
    <w:tmpl w:val="2B560D06"/>
    <w:lvl w:ilvl="0" w:tplc="D2DA76F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5BD41A2A"/>
    <w:multiLevelType w:val="hybridMultilevel"/>
    <w:tmpl w:val="F2180DDE"/>
    <w:lvl w:ilvl="0" w:tplc="1CA43952">
      <w:start w:val="1"/>
      <w:numFmt w:val="bullet"/>
      <w:lvlText w:val="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5" w15:restartNumberingAfterBreak="0">
    <w:nsid w:val="5F200B1F"/>
    <w:multiLevelType w:val="hybridMultilevel"/>
    <w:tmpl w:val="A2C2920C"/>
    <w:lvl w:ilvl="0" w:tplc="03926A12">
      <w:start w:val="4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9F201B"/>
    <w:multiLevelType w:val="hybridMultilevel"/>
    <w:tmpl w:val="3806BB8C"/>
    <w:lvl w:ilvl="0" w:tplc="18420B6A">
      <w:start w:val="1"/>
      <w:numFmt w:val="decimal"/>
      <w:lvlText w:val="%1."/>
      <w:lvlJc w:val="left"/>
      <w:pPr>
        <w:ind w:left="53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50" w:hanging="360"/>
      </w:pPr>
    </w:lvl>
    <w:lvl w:ilvl="2" w:tplc="0415001B" w:tentative="1">
      <w:start w:val="1"/>
      <w:numFmt w:val="lowerRoman"/>
      <w:lvlText w:val="%3."/>
      <w:lvlJc w:val="right"/>
      <w:pPr>
        <w:ind w:left="1970" w:hanging="180"/>
      </w:pPr>
    </w:lvl>
    <w:lvl w:ilvl="3" w:tplc="0415000F" w:tentative="1">
      <w:start w:val="1"/>
      <w:numFmt w:val="decimal"/>
      <w:lvlText w:val="%4."/>
      <w:lvlJc w:val="left"/>
      <w:pPr>
        <w:ind w:left="2690" w:hanging="360"/>
      </w:pPr>
    </w:lvl>
    <w:lvl w:ilvl="4" w:tplc="04150019" w:tentative="1">
      <w:start w:val="1"/>
      <w:numFmt w:val="lowerLetter"/>
      <w:lvlText w:val="%5."/>
      <w:lvlJc w:val="left"/>
      <w:pPr>
        <w:ind w:left="3410" w:hanging="360"/>
      </w:pPr>
    </w:lvl>
    <w:lvl w:ilvl="5" w:tplc="0415001B" w:tentative="1">
      <w:start w:val="1"/>
      <w:numFmt w:val="lowerRoman"/>
      <w:lvlText w:val="%6."/>
      <w:lvlJc w:val="right"/>
      <w:pPr>
        <w:ind w:left="4130" w:hanging="180"/>
      </w:pPr>
    </w:lvl>
    <w:lvl w:ilvl="6" w:tplc="0415000F" w:tentative="1">
      <w:start w:val="1"/>
      <w:numFmt w:val="decimal"/>
      <w:lvlText w:val="%7."/>
      <w:lvlJc w:val="left"/>
      <w:pPr>
        <w:ind w:left="4850" w:hanging="360"/>
      </w:pPr>
    </w:lvl>
    <w:lvl w:ilvl="7" w:tplc="04150019" w:tentative="1">
      <w:start w:val="1"/>
      <w:numFmt w:val="lowerLetter"/>
      <w:lvlText w:val="%8."/>
      <w:lvlJc w:val="left"/>
      <w:pPr>
        <w:ind w:left="5570" w:hanging="360"/>
      </w:pPr>
    </w:lvl>
    <w:lvl w:ilvl="8" w:tplc="0415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7" w15:restartNumberingAfterBreak="0">
    <w:nsid w:val="707503BB"/>
    <w:multiLevelType w:val="hybridMultilevel"/>
    <w:tmpl w:val="2A8C9DF0"/>
    <w:lvl w:ilvl="0" w:tplc="E110A3F4">
      <w:start w:val="3"/>
      <w:numFmt w:val="upperRoman"/>
      <w:lvlText w:val="%1."/>
      <w:lvlJc w:val="righ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F37B4A"/>
    <w:multiLevelType w:val="hybridMultilevel"/>
    <w:tmpl w:val="E006CE8E"/>
    <w:lvl w:ilvl="0" w:tplc="97484592">
      <w:start w:val="7"/>
      <w:numFmt w:val="decimal"/>
      <w:lvlText w:val="%1."/>
      <w:lvlJc w:val="left"/>
      <w:pPr>
        <w:ind w:left="502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54327C"/>
    <w:multiLevelType w:val="hybridMultilevel"/>
    <w:tmpl w:val="B2307B7A"/>
    <w:lvl w:ilvl="0" w:tplc="1D6C37A8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79AE4856"/>
    <w:multiLevelType w:val="multilevel"/>
    <w:tmpl w:val="7E8AFC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Arial" w:hAnsi="Arial" w:cs="Times New Roman"/>
        <w:i w:val="0"/>
        <w:sz w:val="20"/>
        <w:lang w:bidi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2"/>
  </w:num>
  <w:num w:numId="2">
    <w:abstractNumId w:val="12"/>
  </w:num>
  <w:num w:numId="3">
    <w:abstractNumId w:val="21"/>
  </w:num>
  <w:num w:numId="4">
    <w:abstractNumId w:val="6"/>
  </w:num>
  <w:num w:numId="5">
    <w:abstractNumId w:val="23"/>
  </w:num>
  <w:num w:numId="6">
    <w:abstractNumId w:val="26"/>
  </w:num>
  <w:num w:numId="7">
    <w:abstractNumId w:val="0"/>
  </w:num>
  <w:num w:numId="8">
    <w:abstractNumId w:val="1"/>
  </w:num>
  <w:num w:numId="9">
    <w:abstractNumId w:val="3"/>
  </w:num>
  <w:num w:numId="10">
    <w:abstractNumId w:val="4"/>
  </w:num>
  <w:num w:numId="11">
    <w:abstractNumId w:val="13"/>
  </w:num>
  <w:num w:numId="12">
    <w:abstractNumId w:val="28"/>
  </w:num>
  <w:num w:numId="13">
    <w:abstractNumId w:val="30"/>
  </w:num>
  <w:num w:numId="14">
    <w:abstractNumId w:val="24"/>
  </w:num>
  <w:num w:numId="15">
    <w:abstractNumId w:val="20"/>
  </w:num>
  <w:num w:numId="16">
    <w:abstractNumId w:val="22"/>
  </w:num>
  <w:num w:numId="17">
    <w:abstractNumId w:val="14"/>
  </w:num>
  <w:num w:numId="18">
    <w:abstractNumId w:val="5"/>
  </w:num>
  <w:num w:numId="19">
    <w:abstractNumId w:val="29"/>
  </w:num>
  <w:num w:numId="20">
    <w:abstractNumId w:val="27"/>
  </w:num>
  <w:num w:numId="21">
    <w:abstractNumId w:val="7"/>
  </w:num>
  <w:num w:numId="22">
    <w:abstractNumId w:val="17"/>
  </w:num>
  <w:num w:numId="23">
    <w:abstractNumId w:val="19"/>
  </w:num>
  <w:num w:numId="24">
    <w:abstractNumId w:val="16"/>
  </w:num>
  <w:num w:numId="25">
    <w:abstractNumId w:val="8"/>
  </w:num>
  <w:num w:numId="26">
    <w:abstractNumId w:val="9"/>
  </w:num>
  <w:num w:numId="27">
    <w:abstractNumId w:val="25"/>
  </w:num>
  <w:num w:numId="28">
    <w:abstractNumId w:val="15"/>
  </w:num>
  <w:num w:numId="29">
    <w:abstractNumId w:val="11"/>
  </w:num>
  <w:num w:numId="30">
    <w:abstractNumId w:val="10"/>
  </w:num>
  <w:num w:numId="3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51B8"/>
    <w:rsid w:val="00013BEE"/>
    <w:rsid w:val="00013CE9"/>
    <w:rsid w:val="0008482B"/>
    <w:rsid w:val="000C2102"/>
    <w:rsid w:val="000C4E79"/>
    <w:rsid w:val="000C5F51"/>
    <w:rsid w:val="000D106C"/>
    <w:rsid w:val="000D4E10"/>
    <w:rsid w:val="000F6A6E"/>
    <w:rsid w:val="00161353"/>
    <w:rsid w:val="001A4DC1"/>
    <w:rsid w:val="00214F56"/>
    <w:rsid w:val="00224D83"/>
    <w:rsid w:val="002623F9"/>
    <w:rsid w:val="00285BCF"/>
    <w:rsid w:val="002934FF"/>
    <w:rsid w:val="002D461B"/>
    <w:rsid w:val="002F4CC1"/>
    <w:rsid w:val="00310CB5"/>
    <w:rsid w:val="003143BC"/>
    <w:rsid w:val="00326D12"/>
    <w:rsid w:val="00396F30"/>
    <w:rsid w:val="004100D0"/>
    <w:rsid w:val="00414982"/>
    <w:rsid w:val="00457038"/>
    <w:rsid w:val="00462BD1"/>
    <w:rsid w:val="004B0EAC"/>
    <w:rsid w:val="004D3CA7"/>
    <w:rsid w:val="004F44B4"/>
    <w:rsid w:val="004F7C46"/>
    <w:rsid w:val="0058047A"/>
    <w:rsid w:val="005B391A"/>
    <w:rsid w:val="0062212D"/>
    <w:rsid w:val="00671C23"/>
    <w:rsid w:val="00673ED1"/>
    <w:rsid w:val="006B2E50"/>
    <w:rsid w:val="006C6BEB"/>
    <w:rsid w:val="006E383B"/>
    <w:rsid w:val="007302B4"/>
    <w:rsid w:val="00733D23"/>
    <w:rsid w:val="00752C29"/>
    <w:rsid w:val="007A2F63"/>
    <w:rsid w:val="007B5F4D"/>
    <w:rsid w:val="00807889"/>
    <w:rsid w:val="008522C3"/>
    <w:rsid w:val="008851B8"/>
    <w:rsid w:val="00892D0F"/>
    <w:rsid w:val="008B27E2"/>
    <w:rsid w:val="008F0C58"/>
    <w:rsid w:val="00924BF3"/>
    <w:rsid w:val="009E704F"/>
    <w:rsid w:val="00A35DC8"/>
    <w:rsid w:val="00AA1073"/>
    <w:rsid w:val="00AA69B2"/>
    <w:rsid w:val="00AB0C9B"/>
    <w:rsid w:val="00AC30CA"/>
    <w:rsid w:val="00AD693A"/>
    <w:rsid w:val="00B1429A"/>
    <w:rsid w:val="00B14726"/>
    <w:rsid w:val="00B856DE"/>
    <w:rsid w:val="00B91077"/>
    <w:rsid w:val="00BD6B9B"/>
    <w:rsid w:val="00BE09EB"/>
    <w:rsid w:val="00BF132F"/>
    <w:rsid w:val="00C1533A"/>
    <w:rsid w:val="00C2241D"/>
    <w:rsid w:val="00C45988"/>
    <w:rsid w:val="00C83D36"/>
    <w:rsid w:val="00CF15B9"/>
    <w:rsid w:val="00D156E4"/>
    <w:rsid w:val="00D74A1E"/>
    <w:rsid w:val="00E1337C"/>
    <w:rsid w:val="00E15333"/>
    <w:rsid w:val="00E3376A"/>
    <w:rsid w:val="00E33DE8"/>
    <w:rsid w:val="00E403CA"/>
    <w:rsid w:val="00E76100"/>
    <w:rsid w:val="00EC2A57"/>
    <w:rsid w:val="00F11EEF"/>
    <w:rsid w:val="00F20482"/>
    <w:rsid w:val="00F55614"/>
    <w:rsid w:val="00F823C1"/>
    <w:rsid w:val="00FB0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671293A"/>
  <w15:chartTrackingRefBased/>
  <w15:docId w15:val="{732E5744-4288-42A6-A9EA-7FB2CBA33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51B8"/>
    <w:pPr>
      <w:widowControl w:val="0"/>
      <w:suppressAutoHyphens/>
      <w:spacing w:after="0" w:line="240" w:lineRule="auto"/>
    </w:pPr>
    <w:rPr>
      <w:rFonts w:ascii="Thorndale" w:eastAsia="Andale Sans UI" w:hAnsi="Thorndale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Regulacje,definicje,moj body text,a2, Znak,Znak,Znak Znak"/>
    <w:basedOn w:val="Normalny"/>
    <w:link w:val="TekstpodstawowyZnak"/>
    <w:rsid w:val="008851B8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aliases w:val="Regulacje Znak,definicje Znak,moj body text Znak,a2 Znak, Znak Znak,Znak Znak1,Znak Znak Znak"/>
    <w:basedOn w:val="Domylnaczcionkaakapitu"/>
    <w:link w:val="Tekstpodstawowy"/>
    <w:qFormat/>
    <w:rsid w:val="008851B8"/>
    <w:rPr>
      <w:rFonts w:ascii="Thorndale" w:eastAsia="Andale Sans UI" w:hAnsi="Thorndale" w:cs="Times New Roman"/>
      <w:sz w:val="24"/>
      <w:szCs w:val="20"/>
      <w:lang w:val="x-none" w:eastAsia="x-none"/>
    </w:rPr>
  </w:style>
  <w:style w:type="paragraph" w:styleId="NormalnyWeb">
    <w:name w:val="Normal (Web)"/>
    <w:basedOn w:val="Normalny"/>
    <w:uiPriority w:val="99"/>
    <w:rsid w:val="008851B8"/>
    <w:pPr>
      <w:widowControl/>
      <w:suppressAutoHyphens w:val="0"/>
      <w:spacing w:before="100" w:beforeAutospacing="1" w:after="119"/>
    </w:pPr>
    <w:rPr>
      <w:rFonts w:ascii="Times New Roman" w:eastAsia="Times New Roman" w:hAnsi="Times New Roman"/>
      <w:szCs w:val="24"/>
    </w:rPr>
  </w:style>
  <w:style w:type="paragraph" w:customStyle="1" w:styleId="Akapitzlist2">
    <w:name w:val="Akapit z listą2"/>
    <w:basedOn w:val="Normalny"/>
    <w:rsid w:val="008851B8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</w:rPr>
  </w:style>
  <w:style w:type="paragraph" w:styleId="Tekstpodstawowywcity2">
    <w:name w:val="Body Text Indent 2"/>
    <w:basedOn w:val="Normalny"/>
    <w:link w:val="Tekstpodstawowywcity2Znak"/>
    <w:rsid w:val="008851B8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/>
      <w:sz w:val="20"/>
      <w:lang w:val="x-none" w:eastAsia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8851B8"/>
    <w:rPr>
      <w:rFonts w:ascii="Calibri" w:eastAsia="Calibri" w:hAnsi="Calibri" w:cs="Times New Roman"/>
      <w:sz w:val="20"/>
      <w:szCs w:val="20"/>
      <w:lang w:val="x-none" w:eastAsia="x-none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8851B8"/>
    <w:pPr>
      <w:widowControl/>
      <w:suppressAutoHyphens w:val="0"/>
    </w:pPr>
    <w:rPr>
      <w:rFonts w:ascii="Calibri" w:eastAsia="Calibri" w:hAnsi="Calibri"/>
      <w:sz w:val="20"/>
      <w:lang w:val="x-none"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851B8"/>
    <w:rPr>
      <w:rFonts w:ascii="Calibri" w:eastAsia="Calibri" w:hAnsi="Calibri" w:cs="Times New Roman"/>
      <w:sz w:val="20"/>
      <w:szCs w:val="20"/>
      <w:lang w:val="x-none"/>
    </w:rPr>
  </w:style>
  <w:style w:type="table" w:styleId="Tabela-Siatka">
    <w:name w:val="Table Grid"/>
    <w:basedOn w:val="Standardowy"/>
    <w:uiPriority w:val="59"/>
    <w:rsid w:val="008851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Akapit z listą5"/>
    <w:basedOn w:val="Normalny"/>
    <w:link w:val="AkapitzlistZnak"/>
    <w:uiPriority w:val="34"/>
    <w:qFormat/>
    <w:rsid w:val="008851B8"/>
    <w:pPr>
      <w:widowControl/>
      <w:ind w:left="720"/>
    </w:pPr>
    <w:rPr>
      <w:rFonts w:ascii="Times New Roman" w:eastAsia="Calibri" w:hAnsi="Times New Roman"/>
      <w:szCs w:val="24"/>
      <w:lang w:eastAsia="ar-SA"/>
    </w:rPr>
  </w:style>
  <w:style w:type="character" w:customStyle="1" w:styleId="AkapitzlistZnak">
    <w:name w:val="Akapit z listą Znak"/>
    <w:aliases w:val="L1 Znak,Akapit z listą5 Znak"/>
    <w:link w:val="Akapitzlist"/>
    <w:uiPriority w:val="34"/>
    <w:locked/>
    <w:rsid w:val="008851B8"/>
    <w:rPr>
      <w:rFonts w:ascii="Times New Roman" w:eastAsia="Calibri" w:hAnsi="Times New Roman" w:cs="Times New Roman"/>
      <w:sz w:val="24"/>
      <w:szCs w:val="24"/>
      <w:lang w:eastAsia="ar-SA"/>
    </w:rPr>
  </w:style>
  <w:style w:type="paragraph" w:styleId="Tekstpodstawowy3">
    <w:name w:val="Body Text 3"/>
    <w:basedOn w:val="Normalny"/>
    <w:link w:val="Tekstpodstawowy3Znak"/>
    <w:rsid w:val="008851B8"/>
    <w:pPr>
      <w:widowControl/>
      <w:spacing w:after="120"/>
    </w:pPr>
    <w:rPr>
      <w:rFonts w:ascii="Times New Roman" w:eastAsia="Times New Roman" w:hAnsi="Times New Roman"/>
      <w:sz w:val="16"/>
      <w:szCs w:val="16"/>
      <w:lang w:val="x-none" w:eastAsia="zh-CN"/>
    </w:rPr>
  </w:style>
  <w:style w:type="character" w:customStyle="1" w:styleId="Tekstpodstawowy3Znak">
    <w:name w:val="Tekst podstawowy 3 Znak"/>
    <w:basedOn w:val="Domylnaczcionkaakapitu"/>
    <w:link w:val="Tekstpodstawowy3"/>
    <w:rsid w:val="008851B8"/>
    <w:rPr>
      <w:rFonts w:ascii="Times New Roman" w:eastAsia="Times New Roman" w:hAnsi="Times New Roman" w:cs="Times New Roman"/>
      <w:sz w:val="16"/>
      <w:szCs w:val="16"/>
      <w:lang w:val="x-none" w:eastAsia="zh-CN"/>
    </w:rPr>
  </w:style>
  <w:style w:type="paragraph" w:customStyle="1" w:styleId="Zawartotabeli">
    <w:name w:val="Zawartość tabeli"/>
    <w:basedOn w:val="Normalny"/>
    <w:rsid w:val="008522C3"/>
    <w:pPr>
      <w:suppressLineNumbers/>
    </w:pPr>
    <w:rPr>
      <w:rFonts w:cs="Thorndale"/>
      <w:lang w:eastAsia="zh-CN"/>
    </w:rPr>
  </w:style>
  <w:style w:type="paragraph" w:styleId="Bezodstpw">
    <w:name w:val="No Spacing"/>
    <w:uiPriority w:val="1"/>
    <w:qFormat/>
    <w:rsid w:val="008B27E2"/>
    <w:pPr>
      <w:widowControl w:val="0"/>
      <w:suppressAutoHyphens/>
      <w:spacing w:after="0" w:line="240" w:lineRule="auto"/>
    </w:pPr>
    <w:rPr>
      <w:rFonts w:ascii="Thorndale" w:eastAsia="Andale Sans UI" w:hAnsi="Thorndale" w:cs="Thorndale"/>
      <w:sz w:val="24"/>
      <w:szCs w:val="20"/>
      <w:lang w:eastAsia="zh-CN"/>
    </w:rPr>
  </w:style>
  <w:style w:type="character" w:customStyle="1" w:styleId="Znakiprzypiswdolnych">
    <w:name w:val="Znaki przypisów dolnych"/>
    <w:rsid w:val="008B27E2"/>
    <w:rPr>
      <w:vertAlign w:val="superscript"/>
    </w:rPr>
  </w:style>
  <w:style w:type="paragraph" w:customStyle="1" w:styleId="Tekstpodstawowywcity22">
    <w:name w:val="Tekst podstawowy wcięty 22"/>
    <w:basedOn w:val="Normalny"/>
    <w:qFormat/>
    <w:rsid w:val="004100D0"/>
    <w:pPr>
      <w:widowControl/>
      <w:suppressAutoHyphens w:val="0"/>
      <w:spacing w:after="120" w:line="480" w:lineRule="auto"/>
      <w:ind w:left="283"/>
      <w:jc w:val="both"/>
    </w:pPr>
    <w:rPr>
      <w:rFonts w:ascii="Calibri" w:eastAsia="Calibri" w:hAnsi="Calibri" w:cs="Calibri"/>
      <w:sz w:val="20"/>
      <w:lang w:val="x-none" w:eastAsia="zh-CN"/>
    </w:rPr>
  </w:style>
  <w:style w:type="paragraph" w:customStyle="1" w:styleId="Akapitzlist1">
    <w:name w:val="Akapit z listą1"/>
    <w:basedOn w:val="Normalny"/>
    <w:qFormat/>
    <w:rsid w:val="004100D0"/>
    <w:pPr>
      <w:widowControl/>
      <w:suppressAutoHyphens w:val="0"/>
      <w:spacing w:after="200" w:line="276" w:lineRule="auto"/>
      <w:ind w:left="720"/>
    </w:pPr>
    <w:rPr>
      <w:rFonts w:ascii="Calibri" w:eastAsia="Times New Roman" w:hAnsi="Calibri" w:cs="Calibri"/>
      <w:sz w:val="22"/>
      <w:szCs w:val="22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E7610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6100"/>
    <w:rPr>
      <w:rFonts w:ascii="Thorndale" w:eastAsia="Andale Sans UI" w:hAnsi="Thorndale" w:cs="Times New Roman"/>
      <w:sz w:val="24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E7610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6100"/>
    <w:rPr>
      <w:rFonts w:ascii="Thorndale" w:eastAsia="Andale Sans UI" w:hAnsi="Thorndale" w:cs="Times New Roman"/>
      <w:sz w:val="24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703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7038"/>
    <w:rPr>
      <w:rFonts w:ascii="Segoe UI" w:eastAsia="Andale Sans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691</TotalTime>
  <Pages>2</Pages>
  <Words>580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Augustyniak</dc:creator>
  <cp:keywords/>
  <dc:description/>
  <cp:lastModifiedBy>Natalia Pielech</cp:lastModifiedBy>
  <cp:revision>63</cp:revision>
  <cp:lastPrinted>2022-07-07T10:59:00Z</cp:lastPrinted>
  <dcterms:created xsi:type="dcterms:W3CDTF">2021-03-04T11:12:00Z</dcterms:created>
  <dcterms:modified xsi:type="dcterms:W3CDTF">2026-04-23T08:06:00Z</dcterms:modified>
</cp:coreProperties>
</file>